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58135E52" w:rsidR="00BF7F06" w:rsidRPr="00A11D21" w:rsidRDefault="00222084" w:rsidP="009E4AB7">
      <w:pPr>
        <w:rPr>
          <w:rFonts w:ascii="Calibri" w:hAnsi="Calibri" w:cs="Calibri"/>
          <w:b/>
          <w:bCs/>
        </w:rPr>
      </w:pPr>
      <w:proofErr w:type="spellStart"/>
      <w:r>
        <w:rPr>
          <w:rFonts w:ascii="Calibri" w:hAnsi="Calibri" w:cs="Calibri"/>
          <w:b/>
          <w:bCs/>
        </w:rPr>
        <w:t>unCERTAIN</w:t>
      </w:r>
      <w:proofErr w:type="spellEnd"/>
    </w:p>
    <w:p w14:paraId="2CDC2AFF" w14:textId="0916A3E5" w:rsidR="007A6325" w:rsidRPr="00A11D21" w:rsidRDefault="00222084" w:rsidP="009E4AB7">
      <w:pPr>
        <w:rPr>
          <w:rFonts w:ascii="Calibri" w:hAnsi="Calibri" w:cs="Calibri"/>
          <w:b/>
          <w:bCs/>
        </w:rPr>
      </w:pPr>
      <w:r>
        <w:rPr>
          <w:rFonts w:ascii="Calibri" w:hAnsi="Calibri" w:cs="Calibri"/>
          <w:b/>
          <w:bCs/>
        </w:rPr>
        <w:t>God Knows What I Don’t</w:t>
      </w:r>
      <w:r w:rsidR="00AA5ED6" w:rsidRPr="00A11D21">
        <w:rPr>
          <w:rFonts w:ascii="Calibri" w:hAnsi="Calibri" w:cs="Calibri"/>
          <w:b/>
          <w:bCs/>
        </w:rPr>
        <w:t xml:space="preserve"> </w:t>
      </w:r>
      <w:r w:rsidR="00C01D01" w:rsidRPr="00A11D21">
        <w:rPr>
          <w:rFonts w:ascii="Calibri" w:hAnsi="Calibri" w:cs="Calibri"/>
          <w:b/>
          <w:bCs/>
        </w:rPr>
        <w:t>(</w:t>
      </w:r>
      <w:r w:rsidR="00AB12C5" w:rsidRPr="00A11D21">
        <w:rPr>
          <w:rFonts w:ascii="Calibri" w:hAnsi="Calibri" w:cs="Calibri"/>
          <w:b/>
          <w:bCs/>
        </w:rPr>
        <w:t xml:space="preserve">Part </w:t>
      </w:r>
      <w:r w:rsidR="00B47A64">
        <w:rPr>
          <w:rFonts w:ascii="Calibri" w:hAnsi="Calibri" w:cs="Calibri"/>
          <w:b/>
          <w:bCs/>
        </w:rPr>
        <w:t xml:space="preserve">1 of </w:t>
      </w:r>
      <w:r>
        <w:rPr>
          <w:rFonts w:ascii="Calibri" w:hAnsi="Calibri" w:cs="Calibri"/>
          <w:b/>
          <w:bCs/>
        </w:rPr>
        <w:t>3</w:t>
      </w:r>
      <w:r w:rsidR="00C01D01" w:rsidRPr="00A11D21">
        <w:rPr>
          <w:rFonts w:ascii="Calibri" w:hAnsi="Calibri" w:cs="Calibri"/>
          <w:b/>
          <w:bCs/>
        </w:rPr>
        <w:t>)</w:t>
      </w:r>
    </w:p>
    <w:p w14:paraId="156A3DE0" w14:textId="48F438EF" w:rsidR="007A6325" w:rsidRPr="00A11D21" w:rsidRDefault="00222084" w:rsidP="009E4AB7">
      <w:pPr>
        <w:rPr>
          <w:rFonts w:ascii="Calibri" w:hAnsi="Calibri" w:cs="Calibri"/>
          <w:b/>
          <w:bCs/>
        </w:rPr>
      </w:pPr>
      <w:r>
        <w:rPr>
          <w:rFonts w:ascii="Calibri" w:hAnsi="Calibri" w:cs="Calibri"/>
          <w:b/>
          <w:bCs/>
        </w:rPr>
        <w:t>Psalm 139:1-3, 1 Peter 5:7, Jeremiah 29:11</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0FAA7FA2" w14:textId="77777777" w:rsidR="00222084" w:rsidRPr="00222084" w:rsidRDefault="00222084" w:rsidP="00222084">
      <w:pPr>
        <w:spacing w:line="276" w:lineRule="auto"/>
        <w:rPr>
          <w:rFonts w:ascii="Calibri" w:hAnsi="Calibri"/>
        </w:rPr>
      </w:pPr>
      <w:r w:rsidRPr="00222084">
        <w:rPr>
          <w:rFonts w:ascii="Calibri" w:hAnsi="Calibri"/>
        </w:rPr>
        <w:t>Today we're kicking off this new series called “Uncertain.” We live in an uncertain time. We've got all of these questions that are roaming around in our head, like, “Are my kids going to go to school at school or are they going to go to school online at home? Am I going to work at home or at the office? Am I going to get sick? Am I going to stay well?” We have a political election coming up in the next few months. “Is the country going this way? Are things going to go that way? What's going on?” We live in a very uncertain time.</w:t>
      </w:r>
    </w:p>
    <w:p w14:paraId="1AEF2DD0" w14:textId="77777777" w:rsidR="00222084" w:rsidRPr="00222084" w:rsidRDefault="00222084" w:rsidP="00222084">
      <w:pPr>
        <w:spacing w:line="276" w:lineRule="auto"/>
        <w:rPr>
          <w:rFonts w:ascii="Calibri" w:hAnsi="Calibri"/>
        </w:rPr>
      </w:pPr>
    </w:p>
    <w:p w14:paraId="64BD54BC" w14:textId="77777777" w:rsidR="00222084" w:rsidRPr="00222084" w:rsidRDefault="00222084" w:rsidP="00222084">
      <w:pPr>
        <w:spacing w:line="276" w:lineRule="auto"/>
        <w:rPr>
          <w:rFonts w:ascii="Calibri" w:hAnsi="Calibri"/>
        </w:rPr>
      </w:pPr>
      <w:r w:rsidRPr="00222084">
        <w:rPr>
          <w:rFonts w:ascii="Calibri" w:hAnsi="Calibri"/>
        </w:rPr>
        <w:t xml:space="preserve">But it's in times like this that it causes us to remember the certainty of God. One thing that I can promise you is sure and certain, that is the nature and the divine attributes of God. We know who God is. </w:t>
      </w:r>
    </w:p>
    <w:p w14:paraId="4E6897C6" w14:textId="77777777" w:rsidR="00222084" w:rsidRPr="00222084" w:rsidRDefault="00222084" w:rsidP="00222084">
      <w:pPr>
        <w:spacing w:line="276" w:lineRule="auto"/>
        <w:rPr>
          <w:rFonts w:ascii="Calibri" w:hAnsi="Calibri"/>
        </w:rPr>
      </w:pPr>
    </w:p>
    <w:p w14:paraId="1D935ADA" w14:textId="5D827853" w:rsidR="00222084" w:rsidRPr="00222084" w:rsidRDefault="00222084" w:rsidP="00222084">
      <w:pPr>
        <w:spacing w:line="276" w:lineRule="auto"/>
        <w:rPr>
          <w:rFonts w:ascii="Calibri" w:hAnsi="Calibri"/>
        </w:rPr>
      </w:pPr>
      <w:r w:rsidRPr="00222084">
        <w:rPr>
          <w:rFonts w:ascii="Calibri" w:hAnsi="Calibri"/>
        </w:rPr>
        <w:t>To help us put away some of th</w:t>
      </w:r>
      <w:r w:rsidR="004549F8">
        <w:rPr>
          <w:rFonts w:ascii="Calibri" w:hAnsi="Calibri"/>
        </w:rPr>
        <w:t xml:space="preserve">e </w:t>
      </w:r>
      <w:r w:rsidRPr="00222084">
        <w:rPr>
          <w:rFonts w:ascii="Calibri" w:hAnsi="Calibri"/>
        </w:rPr>
        <w:t>anxiety and the fear of where's all this going</w:t>
      </w:r>
      <w:r w:rsidR="004549F8">
        <w:rPr>
          <w:rFonts w:ascii="Calibri" w:hAnsi="Calibri"/>
        </w:rPr>
        <w:t>,</w:t>
      </w:r>
      <w:r w:rsidRPr="00222084">
        <w:rPr>
          <w:rFonts w:ascii="Calibri" w:hAnsi="Calibri"/>
        </w:rPr>
        <w:t xml:space="preserve"> we need to be reminded that God is amazing. This whole series called “Uncertain” we're looking at the nature and the character of God. </w:t>
      </w:r>
    </w:p>
    <w:p w14:paraId="39112175" w14:textId="77777777" w:rsidR="00222084" w:rsidRPr="00222084" w:rsidRDefault="00222084" w:rsidP="00222084">
      <w:pPr>
        <w:spacing w:line="276" w:lineRule="auto"/>
        <w:rPr>
          <w:rFonts w:ascii="Calibri" w:hAnsi="Calibri"/>
        </w:rPr>
      </w:pPr>
    </w:p>
    <w:p w14:paraId="613D4B2F" w14:textId="77777777" w:rsidR="00222084" w:rsidRPr="00222084" w:rsidRDefault="00222084" w:rsidP="00222084">
      <w:pPr>
        <w:spacing w:line="276" w:lineRule="auto"/>
        <w:rPr>
          <w:rFonts w:ascii="Calibri" w:hAnsi="Calibri"/>
        </w:rPr>
      </w:pPr>
      <w:r w:rsidRPr="00222084">
        <w:rPr>
          <w:rFonts w:ascii="Calibri" w:hAnsi="Calibri"/>
        </w:rPr>
        <w:t xml:space="preserve">Today I want to share with you a message about God's omniscience. It's a fancy theological word. It's actually two words put together – omni science. “Omni” meaning “all.” “Science” meaning “knowledge.” In other words, God has all of the knowledge in the world. God knows everything. One of the reasons that we can rest assured that everything's going to be okay is because God knows everything. There's not one thing that is beyond the bounds of His knowledge and of His ability to act. </w:t>
      </w:r>
    </w:p>
    <w:p w14:paraId="077A476F" w14:textId="77777777" w:rsidR="00222084" w:rsidRPr="00222084" w:rsidRDefault="00222084" w:rsidP="00222084">
      <w:pPr>
        <w:spacing w:line="276" w:lineRule="auto"/>
        <w:rPr>
          <w:rFonts w:ascii="Calibri" w:hAnsi="Calibri"/>
        </w:rPr>
      </w:pPr>
    </w:p>
    <w:p w14:paraId="79131C60" w14:textId="77777777" w:rsidR="00222084" w:rsidRPr="00222084" w:rsidRDefault="00222084" w:rsidP="00222084">
      <w:pPr>
        <w:spacing w:line="276" w:lineRule="auto"/>
        <w:rPr>
          <w:rFonts w:ascii="Calibri" w:hAnsi="Calibri"/>
        </w:rPr>
      </w:pPr>
      <w:r w:rsidRPr="00222084">
        <w:rPr>
          <w:rFonts w:ascii="Calibri" w:hAnsi="Calibri"/>
        </w:rPr>
        <w:t xml:space="preserve">Next week we're going to come back and talk about some other attributes of God. But today, God's omniscience. Omni science. God knows everything. </w:t>
      </w:r>
    </w:p>
    <w:p w14:paraId="6D3491C6" w14:textId="77777777" w:rsidR="00222084" w:rsidRPr="00222084" w:rsidRDefault="00222084" w:rsidP="00222084">
      <w:pPr>
        <w:spacing w:line="276" w:lineRule="auto"/>
        <w:rPr>
          <w:rFonts w:ascii="Calibri" w:hAnsi="Calibri"/>
        </w:rPr>
      </w:pPr>
    </w:p>
    <w:p w14:paraId="14C93F5C" w14:textId="77777777" w:rsidR="00222084" w:rsidRPr="00222084" w:rsidRDefault="00222084" w:rsidP="00222084">
      <w:pPr>
        <w:spacing w:line="276" w:lineRule="auto"/>
        <w:rPr>
          <w:rFonts w:ascii="Calibri" w:hAnsi="Calibri"/>
        </w:rPr>
      </w:pPr>
      <w:r w:rsidRPr="00222084">
        <w:rPr>
          <w:rFonts w:ascii="Calibri" w:hAnsi="Calibri"/>
        </w:rPr>
        <w:t>Matthew 10 tells us that God even knows the number of hairs on your head. Can you believe that? For some of us, that wouldn't be very complicated. But for others of us, that's pretty profound. That's pretty amazing just to think about today, God knows everything. God knows it all. It's going to build our faith, it's going to strengthen our prayer life, and it's going to help us to see our problems as small and God is big when we focus on God's omniscience.</w:t>
      </w:r>
    </w:p>
    <w:p w14:paraId="07906B97" w14:textId="77777777" w:rsidR="00222084" w:rsidRPr="00222084" w:rsidRDefault="00222084" w:rsidP="00222084">
      <w:pPr>
        <w:spacing w:line="276" w:lineRule="auto"/>
        <w:rPr>
          <w:rFonts w:ascii="Calibri" w:hAnsi="Calibri"/>
        </w:rPr>
      </w:pPr>
    </w:p>
    <w:p w14:paraId="4A7C380D" w14:textId="77777777" w:rsidR="00222084" w:rsidRPr="00222084" w:rsidRDefault="00222084" w:rsidP="00222084">
      <w:pPr>
        <w:spacing w:line="276" w:lineRule="auto"/>
        <w:rPr>
          <w:rFonts w:ascii="Calibri" w:hAnsi="Calibri"/>
        </w:rPr>
      </w:pPr>
      <w:r w:rsidRPr="00222084">
        <w:rPr>
          <w:rFonts w:ascii="Calibri" w:hAnsi="Calibri"/>
        </w:rPr>
        <w:t>“He counts the number of the stars; he gives names to all of them. Our Lord is great, vast in power; his understanding is infinite” (Psalm 147:4-5).</w:t>
      </w:r>
    </w:p>
    <w:p w14:paraId="1A7F2D68" w14:textId="77777777" w:rsidR="00222084" w:rsidRPr="00222084" w:rsidRDefault="00222084" w:rsidP="00222084">
      <w:pPr>
        <w:spacing w:line="276" w:lineRule="auto"/>
        <w:rPr>
          <w:rFonts w:ascii="Calibri" w:hAnsi="Calibri"/>
        </w:rPr>
      </w:pPr>
    </w:p>
    <w:p w14:paraId="1BFDAABA" w14:textId="77777777" w:rsidR="00222084" w:rsidRPr="00222084" w:rsidRDefault="00222084" w:rsidP="00222084">
      <w:pPr>
        <w:spacing w:line="276" w:lineRule="auto"/>
        <w:rPr>
          <w:rFonts w:ascii="Calibri" w:hAnsi="Calibri"/>
        </w:rPr>
      </w:pPr>
      <w:r w:rsidRPr="00222084">
        <w:rPr>
          <w:rFonts w:ascii="Calibri" w:hAnsi="Calibri"/>
        </w:rPr>
        <w:t xml:space="preserve">In other words, God knows everything. God knows it all. Not only did God create it, God knows it. God knows everything. </w:t>
      </w:r>
    </w:p>
    <w:p w14:paraId="6D8B6108" w14:textId="77777777" w:rsidR="00222084" w:rsidRPr="00222084" w:rsidRDefault="00222084" w:rsidP="00222084">
      <w:pPr>
        <w:spacing w:line="276" w:lineRule="auto"/>
        <w:rPr>
          <w:rFonts w:ascii="Calibri" w:hAnsi="Calibri"/>
        </w:rPr>
      </w:pPr>
    </w:p>
    <w:p w14:paraId="17166A58" w14:textId="77777777" w:rsidR="00222084" w:rsidRPr="00222084" w:rsidRDefault="00222084" w:rsidP="00222084">
      <w:pPr>
        <w:spacing w:line="276" w:lineRule="auto"/>
        <w:rPr>
          <w:rFonts w:ascii="Calibri" w:hAnsi="Calibri"/>
        </w:rPr>
      </w:pPr>
      <w:r w:rsidRPr="00222084">
        <w:rPr>
          <w:rFonts w:ascii="Calibri" w:hAnsi="Calibri"/>
        </w:rPr>
        <w:t xml:space="preserve">But what does that mean? How does that work? Because it's easy to look at our own lives and say, “That’s really awesome that God knows all this stuff. But what about my life? What about what I'm going through? If God knows everything, then why are things going this way, instead of that way?” Let's talk for a few minutes about that. </w:t>
      </w:r>
    </w:p>
    <w:p w14:paraId="51FA5DF3" w14:textId="77777777" w:rsidR="00222084" w:rsidRPr="00222084" w:rsidRDefault="00222084" w:rsidP="00222084">
      <w:pPr>
        <w:spacing w:line="276" w:lineRule="auto"/>
        <w:rPr>
          <w:rFonts w:ascii="Calibri" w:hAnsi="Calibri"/>
        </w:rPr>
      </w:pPr>
    </w:p>
    <w:p w14:paraId="0CF32506" w14:textId="7A37FF54" w:rsidR="00222084" w:rsidRPr="00222084" w:rsidRDefault="00222084" w:rsidP="00222084">
      <w:pPr>
        <w:spacing w:line="276" w:lineRule="auto"/>
        <w:rPr>
          <w:rFonts w:ascii="Calibri" w:hAnsi="Calibri"/>
          <w:b/>
          <w:bCs/>
        </w:rPr>
      </w:pPr>
      <w:r w:rsidRPr="00222084">
        <w:rPr>
          <w:rFonts w:ascii="Calibri" w:hAnsi="Calibri"/>
          <w:b/>
          <w:bCs/>
        </w:rPr>
        <w:t>1. God Knows My Faults</w:t>
      </w:r>
      <w:r w:rsidR="004549F8">
        <w:rPr>
          <w:rFonts w:ascii="Calibri" w:hAnsi="Calibri"/>
          <w:b/>
          <w:bCs/>
        </w:rPr>
        <w:t>.</w:t>
      </w:r>
    </w:p>
    <w:p w14:paraId="66E00050" w14:textId="77777777" w:rsidR="00222084" w:rsidRPr="00222084" w:rsidRDefault="00222084" w:rsidP="00222084">
      <w:pPr>
        <w:spacing w:line="276" w:lineRule="auto"/>
        <w:rPr>
          <w:rFonts w:ascii="Calibri" w:hAnsi="Calibri"/>
        </w:rPr>
      </w:pPr>
    </w:p>
    <w:p w14:paraId="3A78F28D" w14:textId="77777777" w:rsidR="00222084" w:rsidRPr="00222084" w:rsidRDefault="00222084" w:rsidP="00222084">
      <w:pPr>
        <w:spacing w:line="276" w:lineRule="auto"/>
        <w:rPr>
          <w:rFonts w:ascii="Calibri" w:hAnsi="Calibri"/>
        </w:rPr>
      </w:pPr>
      <w:r w:rsidRPr="00222084">
        <w:rPr>
          <w:rFonts w:ascii="Calibri" w:hAnsi="Calibri"/>
        </w:rPr>
        <w:t xml:space="preserve">It’s pretty incredible. God knows our faults and yet the Bible says that God still loves us. God sees right through us. </w:t>
      </w:r>
    </w:p>
    <w:p w14:paraId="4CFDDDDE" w14:textId="77777777" w:rsidR="00222084" w:rsidRPr="00222084" w:rsidRDefault="00222084" w:rsidP="00222084">
      <w:pPr>
        <w:spacing w:line="276" w:lineRule="auto"/>
        <w:rPr>
          <w:rFonts w:ascii="Calibri" w:hAnsi="Calibri"/>
        </w:rPr>
      </w:pPr>
    </w:p>
    <w:p w14:paraId="423574E6" w14:textId="77777777" w:rsidR="00222084" w:rsidRPr="00222084" w:rsidRDefault="00222084" w:rsidP="00222084">
      <w:pPr>
        <w:spacing w:line="276" w:lineRule="auto"/>
        <w:rPr>
          <w:rFonts w:ascii="Calibri" w:hAnsi="Calibri"/>
        </w:rPr>
      </w:pPr>
      <w:r w:rsidRPr="00222084">
        <w:rPr>
          <w:rFonts w:ascii="Calibri" w:hAnsi="Calibri"/>
        </w:rPr>
        <w:t>“For a man’s ways are before the Lord’s eyes, and he considers all his paths” (Proverbs 5:21).</w:t>
      </w:r>
    </w:p>
    <w:p w14:paraId="17D280EF" w14:textId="77777777" w:rsidR="00222084" w:rsidRPr="00222084" w:rsidRDefault="00222084" w:rsidP="00222084">
      <w:pPr>
        <w:spacing w:line="276" w:lineRule="auto"/>
        <w:rPr>
          <w:rFonts w:ascii="Calibri" w:hAnsi="Calibri"/>
        </w:rPr>
      </w:pPr>
    </w:p>
    <w:p w14:paraId="01A92174" w14:textId="77777777" w:rsidR="00222084" w:rsidRPr="00222084" w:rsidRDefault="00222084" w:rsidP="00222084">
      <w:pPr>
        <w:spacing w:line="276" w:lineRule="auto"/>
        <w:rPr>
          <w:rFonts w:ascii="Calibri" w:hAnsi="Calibri"/>
        </w:rPr>
      </w:pPr>
      <w:r w:rsidRPr="00222084">
        <w:rPr>
          <w:rFonts w:ascii="Calibri" w:hAnsi="Calibri"/>
        </w:rPr>
        <w:t xml:space="preserve">In other words, God sees it. God sees all of our ways. We can't hide anything from God. You can't stick something in the bottom of the closet, you can't hide it in the basement, you can't put it in the garage. God sees it all. God knows it all. Yet He still loves us. </w:t>
      </w:r>
    </w:p>
    <w:p w14:paraId="5074FD56" w14:textId="77777777" w:rsidR="00222084" w:rsidRPr="00222084" w:rsidRDefault="00222084" w:rsidP="00222084">
      <w:pPr>
        <w:spacing w:line="276" w:lineRule="auto"/>
        <w:rPr>
          <w:rFonts w:ascii="Calibri" w:hAnsi="Calibri"/>
        </w:rPr>
      </w:pPr>
    </w:p>
    <w:p w14:paraId="3327ADCD" w14:textId="77777777" w:rsidR="00222084" w:rsidRPr="00222084" w:rsidRDefault="00222084" w:rsidP="00222084">
      <w:pPr>
        <w:spacing w:line="276" w:lineRule="auto"/>
        <w:rPr>
          <w:rFonts w:ascii="Calibri" w:hAnsi="Calibri"/>
        </w:rPr>
      </w:pPr>
      <w:r w:rsidRPr="00222084">
        <w:rPr>
          <w:rFonts w:ascii="Calibri" w:hAnsi="Calibri"/>
        </w:rPr>
        <w:t>What is our response? We ought to be honest with God and we ought to admit to God our shortcomings, our sins, and our struggles.</w:t>
      </w:r>
    </w:p>
    <w:p w14:paraId="14436372" w14:textId="77777777" w:rsidR="00222084" w:rsidRPr="00222084" w:rsidRDefault="00222084" w:rsidP="00222084">
      <w:pPr>
        <w:spacing w:line="276" w:lineRule="auto"/>
        <w:rPr>
          <w:rFonts w:ascii="Calibri" w:hAnsi="Calibri"/>
        </w:rPr>
      </w:pPr>
    </w:p>
    <w:p w14:paraId="784ADB4F" w14:textId="77777777" w:rsidR="00222084" w:rsidRPr="00222084" w:rsidRDefault="00222084" w:rsidP="00222084">
      <w:pPr>
        <w:spacing w:line="276" w:lineRule="auto"/>
        <w:rPr>
          <w:rFonts w:ascii="Calibri" w:hAnsi="Calibri"/>
        </w:rPr>
      </w:pPr>
      <w:r w:rsidRPr="00222084">
        <w:rPr>
          <w:rFonts w:ascii="Calibri" w:hAnsi="Calibri"/>
        </w:rPr>
        <w:t>“If we say that we have no sin, we lie, and the truth is not in us” (1 John 1:8).</w:t>
      </w:r>
    </w:p>
    <w:p w14:paraId="6ACC702A" w14:textId="77777777" w:rsidR="00222084" w:rsidRPr="00222084" w:rsidRDefault="00222084" w:rsidP="00222084">
      <w:pPr>
        <w:spacing w:line="276" w:lineRule="auto"/>
        <w:rPr>
          <w:rFonts w:ascii="Calibri" w:hAnsi="Calibri"/>
        </w:rPr>
      </w:pPr>
    </w:p>
    <w:p w14:paraId="3FF7EEDF" w14:textId="77777777" w:rsidR="00222084" w:rsidRPr="00222084" w:rsidRDefault="00222084" w:rsidP="00222084">
      <w:pPr>
        <w:spacing w:line="276" w:lineRule="auto"/>
        <w:rPr>
          <w:rFonts w:ascii="Calibri" w:hAnsi="Calibri"/>
        </w:rPr>
      </w:pPr>
      <w:r w:rsidRPr="00222084">
        <w:rPr>
          <w:rFonts w:ascii="Calibri" w:hAnsi="Calibri"/>
        </w:rPr>
        <w:t xml:space="preserve">We’re not fooling anybody. God sees it all. By the way, shouldn't we talk with God about our struggles since He knows it anyway? It’s kind of uncomfortable. Let's be honest, confessing sins in terms of the things that we pray about is probably the least pleasurable and least desirable thing. How many of you would rather pray for the needs of somebody else than to admit your sins to God? That's not exactly the most enjoyable thing. Except the fact that God already knows. When we confess that to God, then it puts us back in right standing with Him. It’s extremely important. But God knows it all. My response is just to be honest with God. Don't </w:t>
      </w:r>
      <w:proofErr w:type="spellStart"/>
      <w:r w:rsidRPr="00222084">
        <w:rPr>
          <w:rFonts w:ascii="Calibri" w:hAnsi="Calibri"/>
        </w:rPr>
        <w:t>fake</w:t>
      </w:r>
      <w:proofErr w:type="spellEnd"/>
      <w:r w:rsidRPr="00222084">
        <w:rPr>
          <w:rFonts w:ascii="Calibri" w:hAnsi="Calibri"/>
        </w:rPr>
        <w:t xml:space="preserve"> it with God.</w:t>
      </w:r>
    </w:p>
    <w:p w14:paraId="2593C558" w14:textId="77777777" w:rsidR="00222084" w:rsidRPr="00222084" w:rsidRDefault="00222084" w:rsidP="00222084">
      <w:pPr>
        <w:spacing w:line="276" w:lineRule="auto"/>
        <w:rPr>
          <w:rFonts w:ascii="Calibri" w:hAnsi="Calibri"/>
        </w:rPr>
      </w:pPr>
    </w:p>
    <w:p w14:paraId="31067CC3" w14:textId="77777777" w:rsidR="00222084" w:rsidRPr="00222084" w:rsidRDefault="00222084" w:rsidP="00222084">
      <w:pPr>
        <w:spacing w:line="276" w:lineRule="auto"/>
        <w:rPr>
          <w:rFonts w:ascii="Calibri" w:hAnsi="Calibri"/>
        </w:rPr>
      </w:pPr>
      <w:r w:rsidRPr="00222084">
        <w:rPr>
          <w:rFonts w:ascii="Calibri" w:hAnsi="Calibri"/>
        </w:rPr>
        <w:t>“The one who conceals his sins will not prosper, but whoever confesses and renounces them will find mercy” (Proverbs 28:13).</w:t>
      </w:r>
    </w:p>
    <w:p w14:paraId="60ED1CBB" w14:textId="77777777" w:rsidR="00222084" w:rsidRPr="00222084" w:rsidRDefault="00222084" w:rsidP="00222084">
      <w:pPr>
        <w:spacing w:line="276" w:lineRule="auto"/>
        <w:rPr>
          <w:rFonts w:ascii="Calibri" w:hAnsi="Calibri"/>
        </w:rPr>
      </w:pPr>
    </w:p>
    <w:p w14:paraId="03740E40" w14:textId="77777777" w:rsidR="00222084" w:rsidRPr="00222084" w:rsidRDefault="00222084" w:rsidP="00222084">
      <w:pPr>
        <w:spacing w:line="276" w:lineRule="auto"/>
        <w:rPr>
          <w:rFonts w:ascii="Calibri" w:hAnsi="Calibri"/>
        </w:rPr>
      </w:pPr>
      <w:r w:rsidRPr="00222084">
        <w:rPr>
          <w:rFonts w:ascii="Calibri" w:hAnsi="Calibri"/>
        </w:rPr>
        <w:lastRenderedPageBreak/>
        <w:t xml:space="preserve">That’s amazing because our tendency is to hide things. We think that we’ll prosper if we can cover it up. But the scripture challenges us and says when you cover it up, you actually write your own ticket to demise rather than excelling in the purposes and plans of God by admitting those things. Cover-ups never work. What do we do? </w:t>
      </w:r>
    </w:p>
    <w:p w14:paraId="16535856" w14:textId="77777777" w:rsidR="00222084" w:rsidRPr="00222084" w:rsidRDefault="00222084" w:rsidP="00222084">
      <w:pPr>
        <w:spacing w:line="276" w:lineRule="auto"/>
        <w:rPr>
          <w:rFonts w:ascii="Calibri" w:hAnsi="Calibri"/>
        </w:rPr>
      </w:pPr>
    </w:p>
    <w:p w14:paraId="16709FBB" w14:textId="77777777" w:rsidR="00222084" w:rsidRPr="00222084" w:rsidRDefault="00222084" w:rsidP="00222084">
      <w:pPr>
        <w:spacing w:line="276" w:lineRule="auto"/>
        <w:rPr>
          <w:rFonts w:ascii="Calibri" w:hAnsi="Calibri"/>
        </w:rPr>
      </w:pPr>
      <w:r w:rsidRPr="00222084">
        <w:rPr>
          <w:rFonts w:ascii="Calibri" w:hAnsi="Calibri"/>
        </w:rPr>
        <w:t>“If we confess our sins, he is faithful and righteous to forgive us our sins and to cleanse us from all unrighteousness” (1 John 1:9).</w:t>
      </w:r>
    </w:p>
    <w:p w14:paraId="79AC7D28" w14:textId="77777777" w:rsidR="00222084" w:rsidRPr="00222084" w:rsidRDefault="00222084" w:rsidP="00222084">
      <w:pPr>
        <w:spacing w:line="276" w:lineRule="auto"/>
        <w:rPr>
          <w:rFonts w:ascii="Calibri" w:hAnsi="Calibri"/>
        </w:rPr>
      </w:pPr>
    </w:p>
    <w:p w14:paraId="694A5885" w14:textId="77777777" w:rsidR="00222084" w:rsidRPr="00222084" w:rsidRDefault="00222084" w:rsidP="00222084">
      <w:pPr>
        <w:spacing w:line="276" w:lineRule="auto"/>
        <w:rPr>
          <w:rFonts w:ascii="Calibri" w:hAnsi="Calibri"/>
        </w:rPr>
      </w:pPr>
      <w:r w:rsidRPr="00222084">
        <w:rPr>
          <w:rFonts w:ascii="Calibri" w:hAnsi="Calibri"/>
        </w:rPr>
        <w:t xml:space="preserve">There’s a great thing about confession. It cleanses us. It gets our relationship with God back on par. It starts to move us the right direction again. Actually admitting our faults is actually a good thing. It gives us a clean conscience. It helps us to experience God's mercy and grace. When you've really blown it and you admit it to God, and you feel His forgiveness and mercy in your own life, your spiritual life has gone to a new level. It's an amazing thing. God knows your faults. </w:t>
      </w:r>
    </w:p>
    <w:p w14:paraId="6432E338" w14:textId="77777777" w:rsidR="00222084" w:rsidRPr="00222084" w:rsidRDefault="00222084" w:rsidP="00222084">
      <w:pPr>
        <w:spacing w:line="276" w:lineRule="auto"/>
        <w:rPr>
          <w:rFonts w:ascii="Calibri" w:hAnsi="Calibri"/>
        </w:rPr>
      </w:pPr>
    </w:p>
    <w:p w14:paraId="0F43D3AF" w14:textId="77777777" w:rsidR="00222084" w:rsidRPr="00222084" w:rsidRDefault="00222084" w:rsidP="00222084">
      <w:pPr>
        <w:spacing w:line="276" w:lineRule="auto"/>
        <w:rPr>
          <w:rFonts w:ascii="Calibri" w:hAnsi="Calibri"/>
        </w:rPr>
      </w:pPr>
      <w:r w:rsidRPr="00222084">
        <w:rPr>
          <w:rFonts w:ascii="Calibri" w:hAnsi="Calibri"/>
        </w:rPr>
        <w:t xml:space="preserve">But God knows a lot more than that. </w:t>
      </w:r>
    </w:p>
    <w:p w14:paraId="381C891C" w14:textId="77777777" w:rsidR="00222084" w:rsidRPr="00222084" w:rsidRDefault="00222084" w:rsidP="00222084">
      <w:pPr>
        <w:spacing w:line="276" w:lineRule="auto"/>
        <w:rPr>
          <w:rFonts w:ascii="Calibri" w:hAnsi="Calibri"/>
        </w:rPr>
      </w:pPr>
    </w:p>
    <w:p w14:paraId="39C4DB47" w14:textId="714EE1C4" w:rsidR="00222084" w:rsidRPr="00222084" w:rsidRDefault="00222084" w:rsidP="00222084">
      <w:pPr>
        <w:spacing w:line="276" w:lineRule="auto"/>
        <w:rPr>
          <w:rFonts w:ascii="Calibri" w:hAnsi="Calibri"/>
          <w:b/>
          <w:bCs/>
        </w:rPr>
      </w:pPr>
      <w:r w:rsidRPr="00222084">
        <w:rPr>
          <w:rFonts w:ascii="Calibri" w:hAnsi="Calibri"/>
          <w:b/>
          <w:bCs/>
        </w:rPr>
        <w:t>2. God Knows My Hurts</w:t>
      </w:r>
      <w:r w:rsidR="004549F8">
        <w:rPr>
          <w:rFonts w:ascii="Calibri" w:hAnsi="Calibri"/>
          <w:b/>
          <w:bCs/>
        </w:rPr>
        <w:t>.</w:t>
      </w:r>
    </w:p>
    <w:p w14:paraId="501D000B" w14:textId="77777777" w:rsidR="00222084" w:rsidRPr="00222084" w:rsidRDefault="00222084" w:rsidP="00222084">
      <w:pPr>
        <w:spacing w:line="276" w:lineRule="auto"/>
        <w:rPr>
          <w:rFonts w:ascii="Calibri" w:hAnsi="Calibri"/>
        </w:rPr>
      </w:pPr>
    </w:p>
    <w:p w14:paraId="03978A41" w14:textId="77777777" w:rsidR="00222084" w:rsidRPr="00222084" w:rsidRDefault="00222084" w:rsidP="00222084">
      <w:pPr>
        <w:spacing w:line="276" w:lineRule="auto"/>
        <w:rPr>
          <w:rFonts w:ascii="Calibri" w:hAnsi="Calibri"/>
        </w:rPr>
      </w:pPr>
      <w:r w:rsidRPr="00222084">
        <w:rPr>
          <w:rFonts w:ascii="Calibri" w:hAnsi="Calibri"/>
        </w:rPr>
        <w:t>“Lord, you have searched me and known me” (Psalm 139:1).</w:t>
      </w:r>
    </w:p>
    <w:p w14:paraId="679F9470" w14:textId="77777777" w:rsidR="00222084" w:rsidRPr="00222084" w:rsidRDefault="00222084" w:rsidP="00222084">
      <w:pPr>
        <w:spacing w:line="276" w:lineRule="auto"/>
        <w:rPr>
          <w:rFonts w:ascii="Calibri" w:hAnsi="Calibri"/>
        </w:rPr>
      </w:pPr>
    </w:p>
    <w:p w14:paraId="700E68B2" w14:textId="77777777" w:rsidR="00222084" w:rsidRPr="00222084" w:rsidRDefault="00222084" w:rsidP="00222084">
      <w:pPr>
        <w:spacing w:line="276" w:lineRule="auto"/>
        <w:rPr>
          <w:rFonts w:ascii="Calibri" w:hAnsi="Calibri"/>
        </w:rPr>
      </w:pPr>
      <w:r w:rsidRPr="00222084">
        <w:rPr>
          <w:rFonts w:ascii="Calibri" w:hAnsi="Calibri"/>
        </w:rPr>
        <w:t xml:space="preserve">God knows our hurts because He knows everything about us. This word “know me” and “search me” means “to pierce through” in Psalm 139:1. It’s like an x-ray vision. When God looks at our life, He looks at us like an x-ray. </w:t>
      </w:r>
    </w:p>
    <w:p w14:paraId="73D376F6" w14:textId="77777777" w:rsidR="00222084" w:rsidRPr="00222084" w:rsidRDefault="00222084" w:rsidP="00222084">
      <w:pPr>
        <w:spacing w:line="276" w:lineRule="auto"/>
        <w:rPr>
          <w:rFonts w:ascii="Calibri" w:hAnsi="Calibri"/>
        </w:rPr>
      </w:pPr>
    </w:p>
    <w:p w14:paraId="1287B6C7" w14:textId="44FAD7F5" w:rsidR="00222084" w:rsidRPr="00222084" w:rsidRDefault="00222084" w:rsidP="00222084">
      <w:pPr>
        <w:spacing w:line="276" w:lineRule="auto"/>
        <w:rPr>
          <w:rFonts w:ascii="Calibri" w:hAnsi="Calibri"/>
        </w:rPr>
      </w:pPr>
      <w:r w:rsidRPr="00222084">
        <w:rPr>
          <w:rFonts w:ascii="Calibri" w:hAnsi="Calibri"/>
        </w:rPr>
        <w:t>Maybe you've gotten an x-ray before for a broken bone. They want to look at your internal whatever so they do an x-ray. I get an x-ray when I go to the dentist every year, probably most of you guys do too. Sometimes the dentist will look at the x-ray and he will see the most microscopic spot and he’ll say, “Ryan, you have the beginnings of a cavity.” I'll say, “Doc, come on. That isn’t a cavity. That's so small,” because I hate to get drilled on. I get nervous when I go to the dentist. One time I talked the dentist out of it. I think he was in sales mode. He was going to sell me</w:t>
      </w:r>
      <w:r w:rsidR="00604292">
        <w:rPr>
          <w:rFonts w:ascii="Calibri" w:hAnsi="Calibri"/>
        </w:rPr>
        <w:t xml:space="preserve"> a filling</w:t>
      </w:r>
      <w:r w:rsidRPr="00222084">
        <w:rPr>
          <w:rFonts w:ascii="Calibri" w:hAnsi="Calibri"/>
        </w:rPr>
        <w:t>. I was like, “No, I'm good. That’s not really a cavity.” He's like, “It’s borderline.” I’m like, “I don't want to be drilled on any more than I have to.”</w:t>
      </w:r>
    </w:p>
    <w:p w14:paraId="7B7BAA0F" w14:textId="77777777" w:rsidR="00222084" w:rsidRPr="00222084" w:rsidRDefault="00222084" w:rsidP="00222084">
      <w:pPr>
        <w:spacing w:line="276" w:lineRule="auto"/>
        <w:rPr>
          <w:rFonts w:ascii="Calibri" w:hAnsi="Calibri"/>
        </w:rPr>
      </w:pPr>
    </w:p>
    <w:p w14:paraId="52380360" w14:textId="77777777" w:rsidR="00222084" w:rsidRPr="00222084" w:rsidRDefault="00222084" w:rsidP="00222084">
      <w:pPr>
        <w:spacing w:line="276" w:lineRule="auto"/>
        <w:rPr>
          <w:rFonts w:ascii="Calibri" w:hAnsi="Calibri"/>
        </w:rPr>
      </w:pPr>
      <w:r w:rsidRPr="00222084">
        <w:rPr>
          <w:rFonts w:ascii="Calibri" w:hAnsi="Calibri"/>
        </w:rPr>
        <w:t xml:space="preserve">But it's amazing that the x-ray has the capacity to reveal what the naked eye cannot see below the surface. When nobody else can see it, God can see it. That's the way that God looks at you and me. That's the way He looks at us, with an x-ray vision. </w:t>
      </w:r>
    </w:p>
    <w:p w14:paraId="49E65284" w14:textId="77777777" w:rsidR="00222084" w:rsidRPr="00222084" w:rsidRDefault="00222084" w:rsidP="00222084">
      <w:pPr>
        <w:spacing w:line="276" w:lineRule="auto"/>
        <w:rPr>
          <w:rFonts w:ascii="Calibri" w:hAnsi="Calibri"/>
        </w:rPr>
      </w:pPr>
    </w:p>
    <w:p w14:paraId="23F86739" w14:textId="77777777" w:rsidR="00222084" w:rsidRPr="00222084" w:rsidRDefault="00222084" w:rsidP="00222084">
      <w:pPr>
        <w:spacing w:line="276" w:lineRule="auto"/>
        <w:rPr>
          <w:rFonts w:ascii="Calibri" w:hAnsi="Calibri"/>
        </w:rPr>
      </w:pPr>
      <w:r w:rsidRPr="00222084">
        <w:rPr>
          <w:rFonts w:ascii="Calibri" w:hAnsi="Calibri"/>
        </w:rPr>
        <w:lastRenderedPageBreak/>
        <w:t xml:space="preserve">God knows our hurts. God knows when you're frustrated. God knows when you're struggling. God knows when you're disappointed. God knows when you're lonely. He sees all of it. </w:t>
      </w:r>
    </w:p>
    <w:p w14:paraId="0B9CC44F" w14:textId="77777777" w:rsidR="00222084" w:rsidRPr="00222084" w:rsidRDefault="00222084" w:rsidP="00222084">
      <w:pPr>
        <w:spacing w:line="276" w:lineRule="auto"/>
        <w:rPr>
          <w:rFonts w:ascii="Calibri" w:hAnsi="Calibri"/>
        </w:rPr>
      </w:pPr>
    </w:p>
    <w:p w14:paraId="1823D2EF" w14:textId="77777777" w:rsidR="00222084" w:rsidRPr="00222084" w:rsidRDefault="00222084" w:rsidP="00222084">
      <w:pPr>
        <w:spacing w:line="276" w:lineRule="auto"/>
        <w:rPr>
          <w:rFonts w:ascii="Calibri" w:hAnsi="Calibri"/>
        </w:rPr>
      </w:pPr>
      <w:r w:rsidRPr="00222084">
        <w:rPr>
          <w:rFonts w:ascii="Calibri" w:hAnsi="Calibri"/>
        </w:rPr>
        <w:t>“You know how troubled I am; you have kept a record of my tears” (Psalm 56:6).</w:t>
      </w:r>
    </w:p>
    <w:p w14:paraId="315FD233" w14:textId="77777777" w:rsidR="00222084" w:rsidRPr="00222084" w:rsidRDefault="00222084" w:rsidP="00222084">
      <w:pPr>
        <w:spacing w:line="276" w:lineRule="auto"/>
        <w:rPr>
          <w:rFonts w:ascii="Calibri" w:hAnsi="Calibri"/>
        </w:rPr>
      </w:pPr>
    </w:p>
    <w:p w14:paraId="440FAAEB" w14:textId="77777777" w:rsidR="00222084" w:rsidRPr="00222084" w:rsidRDefault="00222084" w:rsidP="00222084">
      <w:pPr>
        <w:spacing w:line="276" w:lineRule="auto"/>
        <w:rPr>
          <w:rFonts w:ascii="Calibri" w:hAnsi="Calibri"/>
        </w:rPr>
      </w:pPr>
      <w:r w:rsidRPr="00222084">
        <w:rPr>
          <w:rFonts w:ascii="Calibri" w:hAnsi="Calibri"/>
        </w:rPr>
        <w:t>That’s how much God cares about you. God keeps a record. It's like in the heavens every time you cry, God is writing down, “She was really upset about this.” God's taking notes. Why would God take notes on your hurts? Because you matter that much to God.</w:t>
      </w:r>
    </w:p>
    <w:p w14:paraId="281CE2A6" w14:textId="77777777" w:rsidR="00222084" w:rsidRPr="00222084" w:rsidRDefault="00222084" w:rsidP="00222084">
      <w:pPr>
        <w:spacing w:line="276" w:lineRule="auto"/>
        <w:rPr>
          <w:rFonts w:ascii="Calibri" w:hAnsi="Calibri"/>
        </w:rPr>
      </w:pPr>
    </w:p>
    <w:p w14:paraId="772FB5A5" w14:textId="17FE2CC0" w:rsidR="00222084" w:rsidRPr="00222084" w:rsidRDefault="00222084" w:rsidP="00222084">
      <w:pPr>
        <w:spacing w:line="276" w:lineRule="auto"/>
        <w:rPr>
          <w:rFonts w:ascii="Calibri" w:hAnsi="Calibri"/>
        </w:rPr>
      </w:pPr>
      <w:r w:rsidRPr="00222084">
        <w:rPr>
          <w:rFonts w:ascii="Calibri" w:hAnsi="Calibri"/>
        </w:rPr>
        <w:t xml:space="preserve">Some people think God only takes notes on their faults. I want you to know something. God knows your hurts. God is taking copious notes over the things that bring pain and hurt in your own life. That's how much God loves you. That's how much God cares for you. God is more aware of my hurts than I am. It's powerful. </w:t>
      </w:r>
    </w:p>
    <w:p w14:paraId="7C5875BF" w14:textId="77777777" w:rsidR="00222084" w:rsidRPr="00222084" w:rsidRDefault="00222084" w:rsidP="00222084">
      <w:pPr>
        <w:spacing w:line="276" w:lineRule="auto"/>
        <w:rPr>
          <w:rFonts w:ascii="Calibri" w:hAnsi="Calibri"/>
        </w:rPr>
      </w:pPr>
    </w:p>
    <w:p w14:paraId="68AA157F" w14:textId="77777777" w:rsidR="00222084" w:rsidRPr="00222084" w:rsidRDefault="00222084" w:rsidP="00222084">
      <w:pPr>
        <w:spacing w:line="276" w:lineRule="auto"/>
        <w:rPr>
          <w:rFonts w:ascii="Calibri" w:hAnsi="Calibri"/>
        </w:rPr>
      </w:pPr>
      <w:r w:rsidRPr="00222084">
        <w:rPr>
          <w:rFonts w:ascii="Calibri" w:hAnsi="Calibri"/>
        </w:rPr>
        <w:t xml:space="preserve">The other day, I was getting a massage. The massage therapist was rubbing my arms and my back and my shoulders and my legs and doing the whole thing. Then she got down to my ankle and she started rubbing my Achilles and pain shot up my calf. I was like, “Ooh! Ouch!” I tweaked my Achilles and my calf playing a little basketball. It was sore. It was inflamed. It's kind of swollen. My whole body felt great, except that one spot. When she touched it, it brought pain. </w:t>
      </w:r>
    </w:p>
    <w:p w14:paraId="6007A5BE" w14:textId="77777777" w:rsidR="00222084" w:rsidRPr="00222084" w:rsidRDefault="00222084" w:rsidP="00222084">
      <w:pPr>
        <w:spacing w:line="276" w:lineRule="auto"/>
        <w:rPr>
          <w:rFonts w:ascii="Calibri" w:hAnsi="Calibri"/>
        </w:rPr>
      </w:pPr>
    </w:p>
    <w:p w14:paraId="206E467D" w14:textId="77777777" w:rsidR="00222084" w:rsidRPr="00222084" w:rsidRDefault="00222084" w:rsidP="00222084">
      <w:pPr>
        <w:spacing w:line="276" w:lineRule="auto"/>
        <w:rPr>
          <w:rFonts w:ascii="Calibri" w:hAnsi="Calibri"/>
        </w:rPr>
      </w:pPr>
      <w:r w:rsidRPr="00222084">
        <w:rPr>
          <w:rFonts w:ascii="Calibri" w:hAnsi="Calibri"/>
        </w:rPr>
        <w:t xml:space="preserve">God knows the one place that brings pain in your life. He knows, “If she's talking about this or he's gone through that, that's not that big a deal. But if they go through this over here, that hurts.” God knows your sore spot. God knows that tender spot, that place that you don't really want to talk about. You don't really want to think about that situation or that pain. God knows all that. He knows your hurts. He writes down a record of your tears. </w:t>
      </w:r>
    </w:p>
    <w:p w14:paraId="4192E26E" w14:textId="77777777" w:rsidR="00222084" w:rsidRPr="00222084" w:rsidRDefault="00222084" w:rsidP="00222084">
      <w:pPr>
        <w:spacing w:line="276" w:lineRule="auto"/>
        <w:rPr>
          <w:rFonts w:ascii="Calibri" w:hAnsi="Calibri"/>
        </w:rPr>
      </w:pPr>
    </w:p>
    <w:p w14:paraId="3B057891" w14:textId="77777777" w:rsidR="00222084" w:rsidRPr="00222084" w:rsidRDefault="00222084" w:rsidP="00222084">
      <w:pPr>
        <w:spacing w:line="276" w:lineRule="auto"/>
        <w:rPr>
          <w:rFonts w:ascii="Calibri" w:hAnsi="Calibri"/>
        </w:rPr>
      </w:pPr>
      <w:r w:rsidRPr="00222084">
        <w:rPr>
          <w:rFonts w:ascii="Calibri" w:hAnsi="Calibri"/>
        </w:rPr>
        <w:t>“He heals the brokenhearted and bandages their wounds” (Psalm 147:3).</w:t>
      </w:r>
    </w:p>
    <w:p w14:paraId="5BEF2E03" w14:textId="77777777" w:rsidR="00222084" w:rsidRPr="00222084" w:rsidRDefault="00222084" w:rsidP="00222084">
      <w:pPr>
        <w:spacing w:line="276" w:lineRule="auto"/>
        <w:rPr>
          <w:rFonts w:ascii="Calibri" w:hAnsi="Calibri"/>
        </w:rPr>
      </w:pPr>
    </w:p>
    <w:p w14:paraId="01C5130B" w14:textId="77777777" w:rsidR="00222084" w:rsidRPr="00222084" w:rsidRDefault="00222084" w:rsidP="00222084">
      <w:pPr>
        <w:spacing w:line="276" w:lineRule="auto"/>
        <w:rPr>
          <w:rFonts w:ascii="Calibri" w:hAnsi="Calibri"/>
        </w:rPr>
      </w:pPr>
      <w:r w:rsidRPr="00222084">
        <w:rPr>
          <w:rFonts w:ascii="Calibri" w:hAnsi="Calibri"/>
        </w:rPr>
        <w:t>God wraps Himself around your brokenness and protects the wounded areas of your life until they can function properly again. It's like God is a cast. When we have a broken part of our own heart and our own life, God wraps Himself around us until we're healed. It's beautiful.</w:t>
      </w:r>
    </w:p>
    <w:p w14:paraId="00783A55" w14:textId="77777777" w:rsidR="00222084" w:rsidRPr="00222084" w:rsidRDefault="00222084" w:rsidP="00222084">
      <w:pPr>
        <w:spacing w:line="276" w:lineRule="auto"/>
        <w:rPr>
          <w:rFonts w:ascii="Calibri" w:hAnsi="Calibri"/>
        </w:rPr>
      </w:pPr>
    </w:p>
    <w:p w14:paraId="1F627E3D" w14:textId="77777777" w:rsidR="00222084" w:rsidRPr="00222084" w:rsidRDefault="00222084" w:rsidP="00222084">
      <w:pPr>
        <w:spacing w:line="276" w:lineRule="auto"/>
        <w:rPr>
          <w:rFonts w:ascii="Calibri" w:hAnsi="Calibri"/>
        </w:rPr>
      </w:pPr>
      <w:r w:rsidRPr="00222084">
        <w:rPr>
          <w:rFonts w:ascii="Calibri" w:hAnsi="Calibri"/>
        </w:rPr>
        <w:t xml:space="preserve">God knows about your hurts. This is why He's such a great God. God knows when you're worried about your finances. God knows when you're struggling with a bankruptcy or when you can't pay your rent that month. God knows when a relationship is not working out, when you're </w:t>
      </w:r>
      <w:r w:rsidRPr="00222084">
        <w:rPr>
          <w:rFonts w:ascii="Calibri" w:hAnsi="Calibri"/>
        </w:rPr>
        <w:lastRenderedPageBreak/>
        <w:t>going through a breakup, when you got a bad report from the doctor, when you're getting bullied at school. God knows about all of it.</w:t>
      </w:r>
    </w:p>
    <w:p w14:paraId="2091ACD8" w14:textId="77777777" w:rsidR="00222084" w:rsidRPr="00222084" w:rsidRDefault="00222084" w:rsidP="00222084">
      <w:pPr>
        <w:spacing w:line="276" w:lineRule="auto"/>
        <w:rPr>
          <w:rFonts w:ascii="Calibri" w:hAnsi="Calibri"/>
        </w:rPr>
      </w:pPr>
    </w:p>
    <w:p w14:paraId="0FA09421" w14:textId="77777777" w:rsidR="00222084" w:rsidRPr="00222084" w:rsidRDefault="00222084" w:rsidP="00222084">
      <w:pPr>
        <w:spacing w:line="276" w:lineRule="auto"/>
        <w:rPr>
          <w:rFonts w:ascii="Calibri" w:hAnsi="Calibri"/>
        </w:rPr>
      </w:pPr>
      <w:r w:rsidRPr="00222084">
        <w:rPr>
          <w:rFonts w:ascii="Calibri" w:hAnsi="Calibri"/>
        </w:rPr>
        <w:t>What do we do with that? What do we do with the fact that God knows?</w:t>
      </w:r>
    </w:p>
    <w:p w14:paraId="1E5F73EB" w14:textId="77777777" w:rsidR="00222084" w:rsidRPr="00222084" w:rsidRDefault="00222084" w:rsidP="00222084">
      <w:pPr>
        <w:spacing w:line="276" w:lineRule="auto"/>
        <w:rPr>
          <w:rFonts w:ascii="Calibri" w:hAnsi="Calibri"/>
        </w:rPr>
      </w:pPr>
    </w:p>
    <w:p w14:paraId="4EEEC9DC" w14:textId="77777777" w:rsidR="00222084" w:rsidRPr="00222084" w:rsidRDefault="00222084" w:rsidP="00222084">
      <w:pPr>
        <w:spacing w:line="276" w:lineRule="auto"/>
        <w:rPr>
          <w:rFonts w:ascii="Calibri" w:hAnsi="Calibri"/>
        </w:rPr>
      </w:pPr>
      <w:r w:rsidRPr="00222084">
        <w:rPr>
          <w:rFonts w:ascii="Calibri" w:hAnsi="Calibri"/>
        </w:rPr>
        <w:t xml:space="preserve">I got some good news for you today. God doesn't just know, God wants to act in our life. Isn't that beautiful? Some people's idea of God is that God's in heaven and God knows a lot, but what does that have to do with my life? Because I'm really hurting and I'm really struggling. Lord, where are you? </w:t>
      </w:r>
    </w:p>
    <w:p w14:paraId="39C2EA0E" w14:textId="77777777" w:rsidR="00222084" w:rsidRPr="00222084" w:rsidRDefault="00222084" w:rsidP="00222084">
      <w:pPr>
        <w:spacing w:line="276" w:lineRule="auto"/>
        <w:rPr>
          <w:rFonts w:ascii="Calibri" w:hAnsi="Calibri"/>
        </w:rPr>
      </w:pPr>
    </w:p>
    <w:p w14:paraId="0599F740" w14:textId="77777777" w:rsidR="00222084" w:rsidRPr="00222084" w:rsidRDefault="00222084" w:rsidP="00222084">
      <w:pPr>
        <w:spacing w:line="276" w:lineRule="auto"/>
        <w:rPr>
          <w:rFonts w:ascii="Calibri" w:hAnsi="Calibri"/>
        </w:rPr>
      </w:pPr>
      <w:r w:rsidRPr="00222084">
        <w:rPr>
          <w:rFonts w:ascii="Calibri" w:hAnsi="Calibri"/>
        </w:rPr>
        <w:t>“Cast all your cares on him, because he cares about you” (1 Peter 5:7).</w:t>
      </w:r>
    </w:p>
    <w:p w14:paraId="7EAF15C2" w14:textId="77777777" w:rsidR="00222084" w:rsidRPr="00222084" w:rsidRDefault="00222084" w:rsidP="00222084">
      <w:pPr>
        <w:spacing w:line="276" w:lineRule="auto"/>
        <w:rPr>
          <w:rFonts w:ascii="Calibri" w:hAnsi="Calibri"/>
        </w:rPr>
      </w:pPr>
    </w:p>
    <w:p w14:paraId="1DE2A692" w14:textId="77777777" w:rsidR="00222084" w:rsidRPr="00222084" w:rsidRDefault="00222084" w:rsidP="00222084">
      <w:pPr>
        <w:spacing w:line="276" w:lineRule="auto"/>
        <w:rPr>
          <w:rFonts w:ascii="Calibri" w:hAnsi="Calibri"/>
        </w:rPr>
      </w:pPr>
      <w:r w:rsidRPr="00222084">
        <w:rPr>
          <w:rFonts w:ascii="Calibri" w:hAnsi="Calibri"/>
        </w:rPr>
        <w:t xml:space="preserve">What are we supposed to do? When we have cares and hurts and struggles in our own life, we want to cast those on the Lord. We want to give those to God. </w:t>
      </w:r>
    </w:p>
    <w:p w14:paraId="1B1CE284" w14:textId="77777777" w:rsidR="00222084" w:rsidRPr="00222084" w:rsidRDefault="00222084" w:rsidP="00222084">
      <w:pPr>
        <w:spacing w:line="276" w:lineRule="auto"/>
        <w:rPr>
          <w:rFonts w:ascii="Calibri" w:hAnsi="Calibri"/>
        </w:rPr>
      </w:pPr>
    </w:p>
    <w:p w14:paraId="3E2AB3A0" w14:textId="77777777" w:rsidR="00222084" w:rsidRPr="00222084" w:rsidRDefault="00222084" w:rsidP="00222084">
      <w:pPr>
        <w:spacing w:line="276" w:lineRule="auto"/>
        <w:rPr>
          <w:rFonts w:ascii="Calibri" w:hAnsi="Calibri"/>
        </w:rPr>
      </w:pPr>
      <w:r w:rsidRPr="00222084">
        <w:rPr>
          <w:rFonts w:ascii="Calibri" w:hAnsi="Calibri"/>
        </w:rPr>
        <w:t xml:space="preserve">But life is full of so many hurts. I've got some basketballs up here today that represent some of the hurts that we go through. </w:t>
      </w:r>
      <w:r w:rsidRPr="00222084">
        <w:rPr>
          <w:rFonts w:ascii="Calibri" w:hAnsi="Calibri"/>
          <w:i/>
          <w:iCs/>
        </w:rPr>
        <w:t xml:space="preserve">[Pastor picks up a basketball with “shame” written on it.] </w:t>
      </w:r>
      <w:r w:rsidRPr="00222084">
        <w:rPr>
          <w:rFonts w:ascii="Calibri" w:hAnsi="Calibri"/>
        </w:rPr>
        <w:t xml:space="preserve">How about shame? You made a bad decision you don't want anybody to know about. Whoops. “I feel really bad about it.” Maybe you lied about something or did something you shouldn't have done, so you're dealing with the problem of shame and you're just kind of dribbling through life </w:t>
      </w:r>
      <w:r w:rsidRPr="00222084">
        <w:rPr>
          <w:rFonts w:ascii="Calibri" w:hAnsi="Calibri"/>
          <w:i/>
          <w:iCs/>
        </w:rPr>
        <w:t xml:space="preserve">[dribbles basketball] </w:t>
      </w:r>
      <w:r w:rsidRPr="00222084">
        <w:rPr>
          <w:rFonts w:ascii="Calibri" w:hAnsi="Calibri"/>
        </w:rPr>
        <w:t xml:space="preserve">with that hurt of shame making your way through life. </w:t>
      </w:r>
      <w:r w:rsidRPr="00222084">
        <w:rPr>
          <w:rFonts w:ascii="Calibri" w:hAnsi="Calibri"/>
          <w:i/>
          <w:iCs/>
        </w:rPr>
        <w:t xml:space="preserve">[Stops dribbling and holds basketball.] </w:t>
      </w:r>
      <w:r w:rsidRPr="00222084">
        <w:rPr>
          <w:rFonts w:ascii="Calibri" w:hAnsi="Calibri"/>
        </w:rPr>
        <w:t xml:space="preserve">You can kind of handle one of those areas of hurt because you can dribble, but what happens when let downs or disappointments show up? </w:t>
      </w:r>
      <w:r w:rsidRPr="00222084">
        <w:rPr>
          <w:rFonts w:ascii="Calibri" w:hAnsi="Calibri"/>
          <w:i/>
          <w:iCs/>
        </w:rPr>
        <w:t xml:space="preserve">[Pastor picks up second basketball with “let downs” written on it.] </w:t>
      </w:r>
      <w:r w:rsidRPr="00222084">
        <w:rPr>
          <w:rFonts w:ascii="Calibri" w:hAnsi="Calibri"/>
        </w:rPr>
        <w:t xml:space="preserve">Now all of a sudden you got shame and you got let downs at the same time. What do you do? </w:t>
      </w:r>
      <w:r w:rsidRPr="00222084">
        <w:rPr>
          <w:rFonts w:ascii="Calibri" w:hAnsi="Calibri"/>
          <w:i/>
          <w:iCs/>
        </w:rPr>
        <w:t xml:space="preserve">[Dribbles both basketballs.] </w:t>
      </w:r>
      <w:r w:rsidRPr="00222084">
        <w:rPr>
          <w:rFonts w:ascii="Calibri" w:hAnsi="Calibri"/>
        </w:rPr>
        <w:t xml:space="preserve">You still got two hands and a lot of times we think, “I got mad skills. I can handle my own stuff. I don't need God. I got this.” </w:t>
      </w:r>
      <w:r w:rsidRPr="00222084">
        <w:rPr>
          <w:rFonts w:ascii="Calibri" w:hAnsi="Calibri"/>
          <w:i/>
          <w:iCs/>
        </w:rPr>
        <w:t xml:space="preserve">[Pastor continues dribbling both basketballs until he starts to lose control.] </w:t>
      </w:r>
      <w:r w:rsidRPr="00222084">
        <w:rPr>
          <w:rFonts w:ascii="Calibri" w:hAnsi="Calibri"/>
        </w:rPr>
        <w:t>But inevitably hurt shows up again.</w:t>
      </w:r>
    </w:p>
    <w:p w14:paraId="0739DA85" w14:textId="77777777" w:rsidR="00222084" w:rsidRPr="00222084" w:rsidRDefault="00222084" w:rsidP="00222084">
      <w:pPr>
        <w:spacing w:line="276" w:lineRule="auto"/>
        <w:rPr>
          <w:rFonts w:ascii="Calibri" w:hAnsi="Calibri"/>
        </w:rPr>
      </w:pPr>
    </w:p>
    <w:p w14:paraId="5180C82D" w14:textId="77777777" w:rsidR="00222084" w:rsidRPr="00222084" w:rsidRDefault="00222084" w:rsidP="00222084">
      <w:pPr>
        <w:spacing w:line="276" w:lineRule="auto"/>
        <w:rPr>
          <w:rFonts w:ascii="Calibri" w:hAnsi="Calibri"/>
        </w:rPr>
      </w:pPr>
      <w:r w:rsidRPr="00222084">
        <w:rPr>
          <w:rFonts w:ascii="Calibri" w:hAnsi="Calibri"/>
        </w:rPr>
        <w:t xml:space="preserve">Hurt is not limited to just shame and let downs. There's other stuff that's coming our way. </w:t>
      </w:r>
      <w:r w:rsidRPr="00222084">
        <w:rPr>
          <w:rFonts w:ascii="Calibri" w:hAnsi="Calibri"/>
          <w:i/>
          <w:iCs/>
        </w:rPr>
        <w:t xml:space="preserve">[Pastor picks up large drawstring bag and puts “shame” and “let downs” basketballs in the bag.] </w:t>
      </w:r>
      <w:r w:rsidRPr="00222084">
        <w:rPr>
          <w:rFonts w:ascii="Calibri" w:hAnsi="Calibri"/>
        </w:rPr>
        <w:t xml:space="preserve">If you've lived long enough, you know that when you least expect it, the greatest hurts of your life come. We have to begin to bag those hurts. </w:t>
      </w:r>
    </w:p>
    <w:p w14:paraId="548C5876" w14:textId="77777777" w:rsidR="00222084" w:rsidRPr="00222084" w:rsidRDefault="00222084" w:rsidP="00222084">
      <w:pPr>
        <w:spacing w:line="276" w:lineRule="auto"/>
        <w:rPr>
          <w:rFonts w:ascii="Calibri" w:hAnsi="Calibri"/>
        </w:rPr>
      </w:pPr>
    </w:p>
    <w:p w14:paraId="272A9936" w14:textId="77777777" w:rsidR="00222084" w:rsidRPr="00222084" w:rsidRDefault="00222084" w:rsidP="00222084">
      <w:pPr>
        <w:spacing w:line="276" w:lineRule="auto"/>
        <w:rPr>
          <w:rFonts w:ascii="Calibri" w:hAnsi="Calibri"/>
          <w:i/>
          <w:iCs/>
        </w:rPr>
      </w:pPr>
      <w:r w:rsidRPr="00222084">
        <w:rPr>
          <w:rFonts w:ascii="Calibri" w:hAnsi="Calibri"/>
        </w:rPr>
        <w:t xml:space="preserve">We have betrayal. </w:t>
      </w:r>
      <w:r w:rsidRPr="00222084">
        <w:rPr>
          <w:rFonts w:ascii="Calibri" w:hAnsi="Calibri"/>
          <w:i/>
          <w:iCs/>
        </w:rPr>
        <w:t>[Pastor picks up basketball with “betrayal” written on it.]</w:t>
      </w:r>
      <w:r w:rsidRPr="00222084">
        <w:rPr>
          <w:rFonts w:ascii="Calibri" w:hAnsi="Calibri"/>
        </w:rPr>
        <w:t xml:space="preserve"> We never thought that we would be stabbed in the back or be let down. </w:t>
      </w:r>
      <w:r w:rsidRPr="00222084">
        <w:rPr>
          <w:rFonts w:ascii="Calibri" w:hAnsi="Calibri"/>
          <w:i/>
          <w:iCs/>
        </w:rPr>
        <w:t>[Puts ball in bag.]</w:t>
      </w:r>
    </w:p>
    <w:p w14:paraId="28446723" w14:textId="77777777" w:rsidR="00222084" w:rsidRPr="00222084" w:rsidRDefault="00222084" w:rsidP="00222084">
      <w:pPr>
        <w:spacing w:line="276" w:lineRule="auto"/>
        <w:rPr>
          <w:rFonts w:ascii="Calibri" w:hAnsi="Calibri"/>
        </w:rPr>
      </w:pPr>
    </w:p>
    <w:p w14:paraId="63357E3B" w14:textId="77777777" w:rsidR="00222084" w:rsidRPr="00222084" w:rsidRDefault="00222084" w:rsidP="00222084">
      <w:pPr>
        <w:spacing w:line="276" w:lineRule="auto"/>
        <w:rPr>
          <w:rFonts w:ascii="Calibri" w:hAnsi="Calibri"/>
          <w:i/>
          <w:iCs/>
        </w:rPr>
      </w:pPr>
      <w:r w:rsidRPr="00222084">
        <w:rPr>
          <w:rFonts w:ascii="Calibri" w:hAnsi="Calibri"/>
        </w:rPr>
        <w:lastRenderedPageBreak/>
        <w:t xml:space="preserve">We have grief. </w:t>
      </w:r>
      <w:r w:rsidRPr="00222084">
        <w:rPr>
          <w:rFonts w:ascii="Calibri" w:hAnsi="Calibri"/>
          <w:i/>
          <w:iCs/>
        </w:rPr>
        <w:t xml:space="preserve">[Picks up basketball with “grief” written on it.] </w:t>
      </w:r>
      <w:r w:rsidRPr="00222084">
        <w:rPr>
          <w:rFonts w:ascii="Calibri" w:hAnsi="Calibri"/>
        </w:rPr>
        <w:t xml:space="preserve">Those hurts around us if somebody dies, somebody passes away. We lose something. We have loss. </w:t>
      </w:r>
      <w:r w:rsidRPr="00222084">
        <w:rPr>
          <w:rFonts w:ascii="Calibri" w:hAnsi="Calibri"/>
          <w:i/>
          <w:iCs/>
        </w:rPr>
        <w:t xml:space="preserve">[Puts ball in bag.] </w:t>
      </w:r>
      <w:r w:rsidRPr="00222084">
        <w:rPr>
          <w:rFonts w:ascii="Calibri" w:hAnsi="Calibri"/>
        </w:rPr>
        <w:t xml:space="preserve">We take that and we stuff it into the bag, along with anger, and loneliness, and whatever else comes our way. </w:t>
      </w:r>
      <w:r w:rsidRPr="00222084">
        <w:rPr>
          <w:rFonts w:ascii="Calibri" w:hAnsi="Calibri"/>
          <w:i/>
          <w:iCs/>
        </w:rPr>
        <w:t>[Puts four more basketballs into bag.]</w:t>
      </w:r>
      <w:r w:rsidRPr="00222084">
        <w:rPr>
          <w:rFonts w:ascii="Calibri" w:hAnsi="Calibri"/>
        </w:rPr>
        <w:t xml:space="preserve"> Because the longer we live, the more hurts that we will experience. </w:t>
      </w:r>
      <w:r w:rsidRPr="00222084">
        <w:rPr>
          <w:rFonts w:ascii="Calibri" w:hAnsi="Calibri"/>
          <w:i/>
          <w:iCs/>
        </w:rPr>
        <w:t xml:space="preserve">[Tightens drawstring of bag filled with basketballs.] </w:t>
      </w:r>
      <w:r w:rsidRPr="00222084">
        <w:rPr>
          <w:rFonts w:ascii="Calibri" w:hAnsi="Calibri"/>
        </w:rPr>
        <w:t xml:space="preserve">What people normally do is they just stuff it in a bag and they carry it around themselves like this. </w:t>
      </w:r>
      <w:r w:rsidRPr="00222084">
        <w:rPr>
          <w:rFonts w:ascii="Calibri" w:hAnsi="Calibri"/>
          <w:i/>
          <w:iCs/>
        </w:rPr>
        <w:t>[Slings bag over shoulder.]</w:t>
      </w:r>
    </w:p>
    <w:p w14:paraId="16389971" w14:textId="77777777" w:rsidR="00222084" w:rsidRPr="00222084" w:rsidRDefault="00222084" w:rsidP="00222084">
      <w:pPr>
        <w:spacing w:line="276" w:lineRule="auto"/>
        <w:rPr>
          <w:rFonts w:ascii="Calibri" w:hAnsi="Calibri"/>
        </w:rPr>
      </w:pPr>
    </w:p>
    <w:p w14:paraId="14634F22" w14:textId="77777777" w:rsidR="00222084" w:rsidRPr="00222084" w:rsidRDefault="00222084" w:rsidP="00222084">
      <w:pPr>
        <w:spacing w:line="276" w:lineRule="auto"/>
        <w:rPr>
          <w:rFonts w:ascii="Calibri" w:hAnsi="Calibri"/>
        </w:rPr>
      </w:pPr>
      <w:r w:rsidRPr="00222084">
        <w:rPr>
          <w:rFonts w:ascii="Calibri" w:hAnsi="Calibri"/>
        </w:rPr>
        <w:t xml:space="preserve">People go to the office. People go home to sleep at night like this on their back. </w:t>
      </w:r>
      <w:r w:rsidRPr="00222084">
        <w:rPr>
          <w:rFonts w:ascii="Calibri" w:hAnsi="Calibri"/>
          <w:i/>
          <w:iCs/>
        </w:rPr>
        <w:t xml:space="preserve">[Hugs bag and leans back.] </w:t>
      </w:r>
      <w:r w:rsidRPr="00222084">
        <w:rPr>
          <w:rFonts w:ascii="Calibri" w:hAnsi="Calibri"/>
        </w:rPr>
        <w:t xml:space="preserve">You go to your kid’s ballgames </w:t>
      </w:r>
      <w:r w:rsidRPr="00222084">
        <w:rPr>
          <w:rFonts w:ascii="Calibri" w:hAnsi="Calibri"/>
          <w:i/>
          <w:iCs/>
        </w:rPr>
        <w:t xml:space="preserve">[slings bag over shoulder], </w:t>
      </w:r>
      <w:r w:rsidRPr="00222084">
        <w:rPr>
          <w:rFonts w:ascii="Calibri" w:hAnsi="Calibri"/>
        </w:rPr>
        <w:t>you go to social events, you come to church sometimes with all this.</w:t>
      </w:r>
    </w:p>
    <w:p w14:paraId="40DF7EFA" w14:textId="77777777" w:rsidR="00222084" w:rsidRPr="00222084" w:rsidRDefault="00222084" w:rsidP="00222084">
      <w:pPr>
        <w:spacing w:line="276" w:lineRule="auto"/>
        <w:rPr>
          <w:rFonts w:ascii="Calibri" w:hAnsi="Calibri"/>
        </w:rPr>
      </w:pPr>
    </w:p>
    <w:p w14:paraId="59171C6D" w14:textId="77777777" w:rsidR="00222084" w:rsidRPr="00222084" w:rsidRDefault="00222084" w:rsidP="00222084">
      <w:pPr>
        <w:spacing w:line="276" w:lineRule="auto"/>
        <w:rPr>
          <w:rFonts w:ascii="Calibri" w:hAnsi="Calibri"/>
        </w:rPr>
      </w:pPr>
      <w:r w:rsidRPr="00222084">
        <w:rPr>
          <w:rFonts w:ascii="Calibri" w:hAnsi="Calibri"/>
        </w:rPr>
        <w:t xml:space="preserve">What is God's prescription? “Cast all your cares on me, for I care for you” (1 Peter 5:7). </w:t>
      </w:r>
    </w:p>
    <w:p w14:paraId="66AA791B" w14:textId="77777777" w:rsidR="00222084" w:rsidRPr="00222084" w:rsidRDefault="00222084" w:rsidP="00222084">
      <w:pPr>
        <w:spacing w:line="276" w:lineRule="auto"/>
        <w:rPr>
          <w:rFonts w:ascii="Calibri" w:hAnsi="Calibri"/>
        </w:rPr>
      </w:pPr>
    </w:p>
    <w:p w14:paraId="34F4F626" w14:textId="663B9BE2" w:rsidR="00222084" w:rsidRPr="00222084" w:rsidRDefault="00222084" w:rsidP="00222084">
      <w:pPr>
        <w:spacing w:line="276" w:lineRule="auto"/>
        <w:rPr>
          <w:rFonts w:ascii="Calibri" w:hAnsi="Calibri"/>
        </w:rPr>
      </w:pPr>
      <w:r w:rsidRPr="00222084">
        <w:rPr>
          <w:rFonts w:ascii="Calibri" w:hAnsi="Calibri"/>
        </w:rPr>
        <w:t xml:space="preserve">The term “cast” is actually an athletic term that means to throw something. </w:t>
      </w:r>
      <w:r w:rsidRPr="00222084">
        <w:rPr>
          <w:rFonts w:ascii="Calibri" w:hAnsi="Calibri"/>
          <w:i/>
          <w:iCs/>
        </w:rPr>
        <w:t>[Pastor puts bag on floor and opens it. A person joins Pastor on stage.]</w:t>
      </w:r>
      <w:r w:rsidRPr="00222084">
        <w:rPr>
          <w:rFonts w:ascii="Calibri" w:hAnsi="Calibri"/>
        </w:rPr>
        <w:t xml:space="preserve"> I think in God's divine providence, what He's asked us to do is to take the cares of our life </w:t>
      </w:r>
      <w:r w:rsidRPr="00222084">
        <w:rPr>
          <w:rFonts w:ascii="Calibri" w:hAnsi="Calibri"/>
          <w:i/>
          <w:iCs/>
        </w:rPr>
        <w:t xml:space="preserve">[picks up “loneliness” basketball], </w:t>
      </w:r>
      <w:r w:rsidRPr="00222084">
        <w:rPr>
          <w:rFonts w:ascii="Calibri" w:hAnsi="Calibri"/>
        </w:rPr>
        <w:t xml:space="preserve">like loneliness, and to say, “God, I don't want to carry that anymore. I'm going to make the pass to you. </w:t>
      </w:r>
      <w:r w:rsidRPr="00222084">
        <w:rPr>
          <w:rFonts w:ascii="Calibri" w:hAnsi="Calibri"/>
          <w:i/>
          <w:iCs/>
        </w:rPr>
        <w:t xml:space="preserve">[Pastor passes “loneliness” basketball to other person, who place it on </w:t>
      </w:r>
      <w:r w:rsidR="008C6573">
        <w:rPr>
          <w:rFonts w:ascii="Calibri" w:hAnsi="Calibri"/>
          <w:i/>
          <w:iCs/>
        </w:rPr>
        <w:t>ball rack</w:t>
      </w:r>
      <w:r w:rsidRPr="00222084">
        <w:rPr>
          <w:rFonts w:ascii="Calibri" w:hAnsi="Calibri"/>
          <w:i/>
          <w:iCs/>
        </w:rPr>
        <w:t xml:space="preserve">.] </w:t>
      </w:r>
      <w:r w:rsidRPr="00222084">
        <w:rPr>
          <w:rFonts w:ascii="Calibri" w:hAnsi="Calibri"/>
        </w:rPr>
        <w:t xml:space="preserve">God, I can't deal with the adversity that I'm facing alone. </w:t>
      </w:r>
      <w:r w:rsidRPr="00222084">
        <w:rPr>
          <w:rFonts w:ascii="Calibri" w:hAnsi="Calibri"/>
          <w:i/>
          <w:iCs/>
        </w:rPr>
        <w:t xml:space="preserve">[Pastor gets basketball out of bag and tosses it to other person, who places it on </w:t>
      </w:r>
      <w:r w:rsidR="008C6573">
        <w:rPr>
          <w:rFonts w:ascii="Calibri" w:hAnsi="Calibri"/>
          <w:i/>
          <w:iCs/>
        </w:rPr>
        <w:t>ball rack</w:t>
      </w:r>
      <w:r w:rsidRPr="00222084">
        <w:rPr>
          <w:rFonts w:ascii="Calibri" w:hAnsi="Calibri"/>
          <w:i/>
          <w:iCs/>
        </w:rPr>
        <w:t xml:space="preserve">.] </w:t>
      </w:r>
      <w:r w:rsidRPr="00222084">
        <w:rPr>
          <w:rFonts w:ascii="Calibri" w:hAnsi="Calibri"/>
        </w:rPr>
        <w:t xml:space="preserve">I'm going to make the pass to you. God, I'm weary and I'm tired. </w:t>
      </w:r>
      <w:r w:rsidRPr="00222084">
        <w:rPr>
          <w:rFonts w:ascii="Calibri" w:hAnsi="Calibri"/>
          <w:i/>
          <w:iCs/>
        </w:rPr>
        <w:t>[Pastor get</w:t>
      </w:r>
      <w:r w:rsidR="00604292">
        <w:rPr>
          <w:rFonts w:ascii="Calibri" w:hAnsi="Calibri"/>
          <w:i/>
          <w:iCs/>
        </w:rPr>
        <w:t>s</w:t>
      </w:r>
      <w:r w:rsidRPr="00222084">
        <w:rPr>
          <w:rFonts w:ascii="Calibri" w:hAnsi="Calibri"/>
          <w:i/>
          <w:iCs/>
        </w:rPr>
        <w:t xml:space="preserve"> basketball out of bag and passes it to other person, who places it on </w:t>
      </w:r>
      <w:r w:rsidR="008C6573">
        <w:rPr>
          <w:rFonts w:ascii="Calibri" w:hAnsi="Calibri"/>
          <w:i/>
          <w:iCs/>
        </w:rPr>
        <w:t>rack</w:t>
      </w:r>
      <w:r w:rsidRPr="00222084">
        <w:rPr>
          <w:rFonts w:ascii="Calibri" w:hAnsi="Calibri"/>
          <w:i/>
          <w:iCs/>
        </w:rPr>
        <w:t xml:space="preserve">.] </w:t>
      </w:r>
      <w:r w:rsidRPr="00222084">
        <w:rPr>
          <w:rFonts w:ascii="Calibri" w:hAnsi="Calibri"/>
        </w:rPr>
        <w:t xml:space="preserve">I can't do it anymore. There you go, Lord. I've got anger. </w:t>
      </w:r>
      <w:r w:rsidRPr="00222084">
        <w:rPr>
          <w:rFonts w:ascii="Calibri" w:hAnsi="Calibri"/>
          <w:i/>
          <w:iCs/>
        </w:rPr>
        <w:t xml:space="preserve">[Pastor gets “anger” basketball out of bag, dribbles it, and passes it to other person, who places it on </w:t>
      </w:r>
      <w:r w:rsidR="008C6573">
        <w:rPr>
          <w:rFonts w:ascii="Calibri" w:hAnsi="Calibri"/>
          <w:i/>
          <w:iCs/>
        </w:rPr>
        <w:t>rack</w:t>
      </w:r>
      <w:r w:rsidRPr="00222084">
        <w:rPr>
          <w:rFonts w:ascii="Calibri" w:hAnsi="Calibri"/>
          <w:i/>
          <w:iCs/>
        </w:rPr>
        <w:t xml:space="preserve">.] </w:t>
      </w:r>
      <w:r w:rsidRPr="00222084">
        <w:rPr>
          <w:rFonts w:ascii="Calibri" w:hAnsi="Calibri"/>
        </w:rPr>
        <w:t xml:space="preserve">I can't handle anger anymore. I got betrayal. </w:t>
      </w:r>
      <w:r w:rsidRPr="00222084">
        <w:rPr>
          <w:rFonts w:ascii="Calibri" w:hAnsi="Calibri"/>
          <w:i/>
          <w:iCs/>
        </w:rPr>
        <w:t xml:space="preserve">[Pastor gets “betrayal” basketball out of bag and passes it to other person, who places it on the </w:t>
      </w:r>
      <w:r w:rsidR="008C6573">
        <w:rPr>
          <w:rFonts w:ascii="Calibri" w:hAnsi="Calibri"/>
          <w:i/>
          <w:iCs/>
        </w:rPr>
        <w:t>rack</w:t>
      </w:r>
      <w:r w:rsidRPr="00222084">
        <w:rPr>
          <w:rFonts w:ascii="Calibri" w:hAnsi="Calibri"/>
          <w:i/>
          <w:iCs/>
        </w:rPr>
        <w:t xml:space="preserve">.] </w:t>
      </w:r>
      <w:r w:rsidRPr="00222084">
        <w:rPr>
          <w:rFonts w:ascii="Calibri" w:hAnsi="Calibri"/>
        </w:rPr>
        <w:t xml:space="preserve">Lord, I'm hurting. I'm giving that to you. I've got grief. </w:t>
      </w:r>
      <w:r w:rsidRPr="00222084">
        <w:rPr>
          <w:rFonts w:ascii="Calibri" w:hAnsi="Calibri"/>
          <w:i/>
          <w:iCs/>
        </w:rPr>
        <w:t xml:space="preserve">[Pastor gets “grief” basketball out of bag and tosses it to other person, who places it on </w:t>
      </w:r>
      <w:r w:rsidR="008C6573">
        <w:rPr>
          <w:rFonts w:ascii="Calibri" w:hAnsi="Calibri"/>
          <w:i/>
          <w:iCs/>
        </w:rPr>
        <w:t>rack</w:t>
      </w:r>
      <w:r w:rsidRPr="00222084">
        <w:rPr>
          <w:rFonts w:ascii="Calibri" w:hAnsi="Calibri"/>
          <w:i/>
          <w:iCs/>
        </w:rPr>
        <w:t xml:space="preserve">.] </w:t>
      </w:r>
      <w:r w:rsidRPr="00222084">
        <w:rPr>
          <w:rFonts w:ascii="Calibri" w:hAnsi="Calibri"/>
        </w:rPr>
        <w:t xml:space="preserve"> Lord, there you go.” On and on. </w:t>
      </w:r>
      <w:r w:rsidRPr="00222084">
        <w:rPr>
          <w:rFonts w:ascii="Calibri" w:hAnsi="Calibri"/>
          <w:i/>
          <w:iCs/>
        </w:rPr>
        <w:t xml:space="preserve">[Pastor gets “shame” basketball out of bag and passes it to other person, who places it on </w:t>
      </w:r>
      <w:r w:rsidR="008C6573">
        <w:rPr>
          <w:rFonts w:ascii="Calibri" w:hAnsi="Calibri"/>
          <w:i/>
          <w:iCs/>
        </w:rPr>
        <w:t>rack</w:t>
      </w:r>
      <w:r w:rsidRPr="00222084">
        <w:rPr>
          <w:rFonts w:ascii="Calibri" w:hAnsi="Calibri"/>
          <w:i/>
          <w:iCs/>
        </w:rPr>
        <w:t xml:space="preserve">.] </w:t>
      </w:r>
      <w:r w:rsidRPr="00222084">
        <w:rPr>
          <w:rFonts w:ascii="Calibri" w:hAnsi="Calibri"/>
        </w:rPr>
        <w:t xml:space="preserve">There's shame, there's let downs </w:t>
      </w:r>
      <w:r w:rsidRPr="00222084">
        <w:rPr>
          <w:rFonts w:ascii="Calibri" w:hAnsi="Calibri"/>
          <w:i/>
          <w:iCs/>
        </w:rPr>
        <w:t xml:space="preserve">[Pastor gets “let downs” basketball out of bag and passes it to other person, who places it on </w:t>
      </w:r>
      <w:r w:rsidR="008C6573">
        <w:rPr>
          <w:rFonts w:ascii="Calibri" w:hAnsi="Calibri"/>
          <w:i/>
          <w:iCs/>
        </w:rPr>
        <w:t>rack</w:t>
      </w:r>
      <w:r w:rsidRPr="00222084">
        <w:rPr>
          <w:rFonts w:ascii="Calibri" w:hAnsi="Calibri"/>
          <w:i/>
          <w:iCs/>
        </w:rPr>
        <w:t>]</w:t>
      </w:r>
      <w:r w:rsidRPr="00222084">
        <w:rPr>
          <w:rFonts w:ascii="Calibri" w:hAnsi="Calibri"/>
        </w:rPr>
        <w:t xml:space="preserve">, and we're passing it to Him. That's what we do. Isn’t that awesome? </w:t>
      </w:r>
    </w:p>
    <w:p w14:paraId="3493D484" w14:textId="77777777" w:rsidR="00222084" w:rsidRPr="00222084" w:rsidRDefault="00222084" w:rsidP="00222084">
      <w:pPr>
        <w:spacing w:line="276" w:lineRule="auto"/>
        <w:rPr>
          <w:rFonts w:ascii="Calibri" w:hAnsi="Calibri"/>
        </w:rPr>
      </w:pPr>
    </w:p>
    <w:p w14:paraId="264C9516" w14:textId="77777777" w:rsidR="00222084" w:rsidRPr="00222084" w:rsidRDefault="00222084" w:rsidP="00222084">
      <w:pPr>
        <w:spacing w:line="276" w:lineRule="auto"/>
        <w:rPr>
          <w:rFonts w:ascii="Calibri" w:hAnsi="Calibri"/>
        </w:rPr>
      </w:pPr>
      <w:r w:rsidRPr="00222084">
        <w:rPr>
          <w:rFonts w:ascii="Calibri" w:hAnsi="Calibri"/>
        </w:rPr>
        <w:t xml:space="preserve">We got to choose to make the pass. When we get weighted down with all those worries, cast (pass) all your cares on Him. God knows your hurts. We have a choice. We can cast it or we can carry it. We can get weighted down by it. We can be burdened by it. We can give it to God. “God, here you go.” </w:t>
      </w:r>
    </w:p>
    <w:p w14:paraId="63002B41" w14:textId="77777777" w:rsidR="00222084" w:rsidRPr="00222084" w:rsidRDefault="00222084" w:rsidP="00222084">
      <w:pPr>
        <w:spacing w:line="276" w:lineRule="auto"/>
        <w:rPr>
          <w:rFonts w:ascii="Calibri" w:hAnsi="Calibri"/>
        </w:rPr>
      </w:pPr>
    </w:p>
    <w:p w14:paraId="18885AA5" w14:textId="77777777" w:rsidR="00222084" w:rsidRPr="00222084" w:rsidRDefault="00222084" w:rsidP="00222084">
      <w:pPr>
        <w:spacing w:line="276" w:lineRule="auto"/>
        <w:rPr>
          <w:rFonts w:ascii="Calibri" w:hAnsi="Calibri"/>
        </w:rPr>
      </w:pPr>
      <w:r w:rsidRPr="00222084">
        <w:rPr>
          <w:rFonts w:ascii="Calibri" w:hAnsi="Calibri"/>
        </w:rPr>
        <w:lastRenderedPageBreak/>
        <w:t>How do we do that? We do so in prayer.</w:t>
      </w:r>
    </w:p>
    <w:p w14:paraId="420A3359" w14:textId="77777777" w:rsidR="00222084" w:rsidRPr="00222084" w:rsidRDefault="00222084" w:rsidP="00222084">
      <w:pPr>
        <w:spacing w:line="276" w:lineRule="auto"/>
        <w:rPr>
          <w:rFonts w:ascii="Calibri" w:hAnsi="Calibri"/>
        </w:rPr>
      </w:pPr>
    </w:p>
    <w:p w14:paraId="1C60BB25" w14:textId="77777777" w:rsidR="00222084" w:rsidRPr="00222084" w:rsidRDefault="00222084" w:rsidP="00222084">
      <w:pPr>
        <w:spacing w:line="276" w:lineRule="auto"/>
        <w:rPr>
          <w:rFonts w:ascii="Calibri" w:hAnsi="Calibri"/>
        </w:rPr>
      </w:pPr>
      <w:r w:rsidRPr="00222084">
        <w:rPr>
          <w:rFonts w:ascii="Calibri" w:hAnsi="Calibri"/>
        </w:rPr>
        <w:t>“Don’t worry about anything, but in everything, through prayer and petition with thanksgiving, present your requests to God. And the peace of God, which surpasses all understanding, will guard your hearts and minds in Christ Jesus” (Philippians 4:6-7).</w:t>
      </w:r>
    </w:p>
    <w:p w14:paraId="45F83DCD" w14:textId="77777777" w:rsidR="00222084" w:rsidRPr="00222084" w:rsidRDefault="00222084" w:rsidP="00222084">
      <w:pPr>
        <w:spacing w:line="276" w:lineRule="auto"/>
        <w:rPr>
          <w:rFonts w:ascii="Calibri" w:hAnsi="Calibri"/>
        </w:rPr>
      </w:pPr>
    </w:p>
    <w:p w14:paraId="5F67C6A0" w14:textId="77777777" w:rsidR="00222084" w:rsidRPr="00222084" w:rsidRDefault="00222084" w:rsidP="00222084">
      <w:pPr>
        <w:spacing w:line="276" w:lineRule="auto"/>
        <w:rPr>
          <w:rFonts w:ascii="Calibri" w:hAnsi="Calibri"/>
        </w:rPr>
      </w:pPr>
      <w:r w:rsidRPr="00222084">
        <w:rPr>
          <w:rFonts w:ascii="Calibri" w:hAnsi="Calibri"/>
        </w:rPr>
        <w:t>Cast that. Give that to God. Make the pass. “I don't know how to build my business, Lord.” Make the pass. “I don't know how to raise my kids. They're changing. I had it all figured out when they were preschoolers and now they're teenagers, God forbid. Lord, I need some help.” Cast those cares.</w:t>
      </w:r>
    </w:p>
    <w:p w14:paraId="2B3BCA35" w14:textId="77777777" w:rsidR="00222084" w:rsidRPr="00222084" w:rsidRDefault="00222084" w:rsidP="00222084">
      <w:pPr>
        <w:spacing w:line="276" w:lineRule="auto"/>
        <w:rPr>
          <w:rFonts w:ascii="Calibri" w:hAnsi="Calibri"/>
        </w:rPr>
      </w:pPr>
    </w:p>
    <w:p w14:paraId="2FC9242E" w14:textId="77777777" w:rsidR="00222084" w:rsidRPr="00222084" w:rsidRDefault="00222084" w:rsidP="00222084">
      <w:pPr>
        <w:spacing w:line="276" w:lineRule="auto"/>
        <w:rPr>
          <w:rFonts w:ascii="Calibri" w:hAnsi="Calibri"/>
        </w:rPr>
      </w:pPr>
      <w:r w:rsidRPr="00222084">
        <w:rPr>
          <w:rFonts w:ascii="Calibri" w:hAnsi="Calibri"/>
        </w:rPr>
        <w:t xml:space="preserve">We do it through prayer. “Prayer and petition with thanksgiving, present your requests to God.” </w:t>
      </w:r>
    </w:p>
    <w:p w14:paraId="527DB2C8" w14:textId="77777777" w:rsidR="00222084" w:rsidRPr="00222084" w:rsidRDefault="00222084" w:rsidP="00222084">
      <w:pPr>
        <w:spacing w:line="276" w:lineRule="auto"/>
        <w:rPr>
          <w:rFonts w:ascii="Calibri" w:hAnsi="Calibri"/>
        </w:rPr>
      </w:pPr>
    </w:p>
    <w:p w14:paraId="3B4073BB" w14:textId="77777777" w:rsidR="00222084" w:rsidRPr="00222084" w:rsidRDefault="00222084" w:rsidP="00222084">
      <w:pPr>
        <w:spacing w:line="276" w:lineRule="auto"/>
        <w:rPr>
          <w:rFonts w:ascii="Calibri" w:hAnsi="Calibri"/>
        </w:rPr>
      </w:pPr>
      <w:r w:rsidRPr="00222084">
        <w:rPr>
          <w:rFonts w:ascii="Calibri" w:hAnsi="Calibri"/>
        </w:rPr>
        <w:t>“Lord, I'm struggling to have a healthy relationship.” Make the pass. “I'm beating myself up over and over again for past mistakes.” Make the pass.</w:t>
      </w:r>
    </w:p>
    <w:p w14:paraId="32A494F1" w14:textId="77777777" w:rsidR="00222084" w:rsidRPr="00222084" w:rsidRDefault="00222084" w:rsidP="00222084">
      <w:pPr>
        <w:spacing w:line="276" w:lineRule="auto"/>
        <w:rPr>
          <w:rFonts w:ascii="Calibri" w:hAnsi="Calibri"/>
        </w:rPr>
      </w:pPr>
    </w:p>
    <w:p w14:paraId="6EF2AA61" w14:textId="77777777" w:rsidR="00222084" w:rsidRPr="00222084" w:rsidRDefault="00222084" w:rsidP="00222084">
      <w:pPr>
        <w:spacing w:line="276" w:lineRule="auto"/>
        <w:rPr>
          <w:rFonts w:ascii="Calibri" w:hAnsi="Calibri"/>
        </w:rPr>
      </w:pPr>
      <w:r w:rsidRPr="00222084">
        <w:rPr>
          <w:rFonts w:ascii="Calibri" w:hAnsi="Calibri"/>
        </w:rPr>
        <w:t xml:space="preserve">God cares about the big cares and the little cares of our life. Let's give them to Him. By the way, we’ll feel a lot better as a result when we're not carrying around all of the weight of those hurts. </w:t>
      </w:r>
    </w:p>
    <w:p w14:paraId="6E7F3A5B" w14:textId="77777777" w:rsidR="00222084" w:rsidRPr="00222084" w:rsidRDefault="00222084" w:rsidP="00222084">
      <w:pPr>
        <w:spacing w:line="276" w:lineRule="auto"/>
        <w:rPr>
          <w:rFonts w:ascii="Calibri" w:hAnsi="Calibri"/>
        </w:rPr>
      </w:pPr>
    </w:p>
    <w:p w14:paraId="21EE9D49" w14:textId="77777777" w:rsidR="00222084" w:rsidRPr="00222084" w:rsidRDefault="00222084" w:rsidP="00222084">
      <w:pPr>
        <w:spacing w:line="276" w:lineRule="auto"/>
        <w:rPr>
          <w:rFonts w:ascii="Calibri" w:hAnsi="Calibri"/>
        </w:rPr>
      </w:pPr>
      <w:r w:rsidRPr="00222084">
        <w:rPr>
          <w:rFonts w:ascii="Calibri" w:hAnsi="Calibri"/>
        </w:rPr>
        <w:t xml:space="preserve">God sees our hurts. God knows about our faults. But it gets even better than that. </w:t>
      </w:r>
    </w:p>
    <w:p w14:paraId="5A14C678" w14:textId="77777777" w:rsidR="00222084" w:rsidRPr="00222084" w:rsidRDefault="00222084" w:rsidP="00222084">
      <w:pPr>
        <w:spacing w:line="276" w:lineRule="auto"/>
        <w:rPr>
          <w:rFonts w:ascii="Calibri" w:hAnsi="Calibri"/>
        </w:rPr>
      </w:pPr>
    </w:p>
    <w:p w14:paraId="6A0ED856" w14:textId="17D80AB1" w:rsidR="00222084" w:rsidRPr="00222084" w:rsidRDefault="00222084" w:rsidP="00222084">
      <w:pPr>
        <w:spacing w:line="276" w:lineRule="auto"/>
        <w:rPr>
          <w:rFonts w:ascii="Calibri" w:hAnsi="Calibri"/>
          <w:b/>
          <w:bCs/>
        </w:rPr>
      </w:pPr>
      <w:r w:rsidRPr="00222084">
        <w:rPr>
          <w:rFonts w:ascii="Calibri" w:hAnsi="Calibri"/>
          <w:b/>
          <w:bCs/>
        </w:rPr>
        <w:t>3. God Knows My Needs</w:t>
      </w:r>
      <w:r w:rsidR="00604292">
        <w:rPr>
          <w:rFonts w:ascii="Calibri" w:hAnsi="Calibri"/>
          <w:b/>
          <w:bCs/>
        </w:rPr>
        <w:t>.</w:t>
      </w:r>
    </w:p>
    <w:p w14:paraId="568E46EA" w14:textId="77777777" w:rsidR="00222084" w:rsidRPr="00222084" w:rsidRDefault="00222084" w:rsidP="00222084">
      <w:pPr>
        <w:spacing w:line="276" w:lineRule="auto"/>
        <w:rPr>
          <w:rFonts w:ascii="Calibri" w:hAnsi="Calibri"/>
        </w:rPr>
      </w:pPr>
    </w:p>
    <w:p w14:paraId="2B435986" w14:textId="54204C2E" w:rsidR="00222084" w:rsidRPr="00222084" w:rsidRDefault="00222084" w:rsidP="00222084">
      <w:pPr>
        <w:spacing w:line="276" w:lineRule="auto"/>
        <w:rPr>
          <w:rFonts w:ascii="Calibri" w:hAnsi="Calibri"/>
        </w:rPr>
      </w:pPr>
      <w:r w:rsidRPr="00222084">
        <w:rPr>
          <w:rFonts w:ascii="Calibri" w:hAnsi="Calibri"/>
        </w:rPr>
        <w:t xml:space="preserve">You have some needs. You have physical needs, like shelter and food. You got some spiritual needs – to be loved and accepted and to have purpose. Those are spiritual needs. Some people realize they have physical needs, but they don't realize they have spiritual needs. But God knows your spiritual needs. That's why we're gathered here at Edge Church. You recognize “I have some spiritual needs. I need to hear from God.” You have some emotional needs. You need encouragement and support and friendship, things like that. That's important. </w:t>
      </w:r>
    </w:p>
    <w:p w14:paraId="51CE2D57" w14:textId="77777777" w:rsidR="00222084" w:rsidRPr="00222084" w:rsidRDefault="00222084" w:rsidP="00222084">
      <w:pPr>
        <w:spacing w:line="276" w:lineRule="auto"/>
        <w:rPr>
          <w:rFonts w:ascii="Calibri" w:hAnsi="Calibri"/>
        </w:rPr>
      </w:pPr>
    </w:p>
    <w:p w14:paraId="6DAE3D44" w14:textId="77777777" w:rsidR="00222084" w:rsidRPr="00222084" w:rsidRDefault="00222084" w:rsidP="00222084">
      <w:pPr>
        <w:spacing w:line="276" w:lineRule="auto"/>
        <w:rPr>
          <w:rFonts w:ascii="Calibri" w:hAnsi="Calibri"/>
        </w:rPr>
      </w:pPr>
      <w:r w:rsidRPr="00222084">
        <w:rPr>
          <w:rFonts w:ascii="Calibri" w:hAnsi="Calibri"/>
        </w:rPr>
        <w:t xml:space="preserve">We have all these needs. God sees all of them. Sometimes God is meeting our needs and we don't even see what He's doing. </w:t>
      </w:r>
    </w:p>
    <w:p w14:paraId="507151AA" w14:textId="77777777" w:rsidR="00222084" w:rsidRPr="00222084" w:rsidRDefault="00222084" w:rsidP="00222084">
      <w:pPr>
        <w:spacing w:line="276" w:lineRule="auto"/>
        <w:rPr>
          <w:rFonts w:ascii="Calibri" w:hAnsi="Calibri"/>
        </w:rPr>
      </w:pPr>
    </w:p>
    <w:p w14:paraId="2656B941" w14:textId="3B0E68C1" w:rsidR="00222084" w:rsidRPr="00222084" w:rsidRDefault="00222084" w:rsidP="00222084">
      <w:pPr>
        <w:spacing w:line="276" w:lineRule="auto"/>
        <w:rPr>
          <w:rFonts w:ascii="Calibri" w:hAnsi="Calibri"/>
        </w:rPr>
      </w:pPr>
      <w:r w:rsidRPr="00222084">
        <w:rPr>
          <w:rFonts w:ascii="Calibri" w:hAnsi="Calibri"/>
        </w:rPr>
        <w:t xml:space="preserve">A few years ago, I had the opportunity to go to Amsterdam, Netherlands. I had a chance to visit the home of Corrie ten Boom. If you don't know who that is, she was a really courageous young lady who in the 1940s, during the Nazi occupation, her and her family were hiding Jews and </w:t>
      </w:r>
      <w:r w:rsidRPr="00222084">
        <w:rPr>
          <w:rFonts w:ascii="Calibri" w:hAnsi="Calibri"/>
        </w:rPr>
        <w:lastRenderedPageBreak/>
        <w:t xml:space="preserve">Dutch resistance fighters in their home. They were a Christian family. They got caught and they were sent to prison camp. It’s interesting, as the story unfolds, they caught their family, but they didn't catch the six people that were living there. It was fascinating. I had a chance to tour all the ways and the places and the nooks and crannies that people would hide. It’s totally fascinating. </w:t>
      </w:r>
    </w:p>
    <w:p w14:paraId="680DCBED" w14:textId="77777777" w:rsidR="00222084" w:rsidRPr="00222084" w:rsidRDefault="00222084" w:rsidP="00222084">
      <w:pPr>
        <w:spacing w:line="276" w:lineRule="auto"/>
        <w:rPr>
          <w:rFonts w:ascii="Calibri" w:hAnsi="Calibri"/>
        </w:rPr>
      </w:pPr>
    </w:p>
    <w:p w14:paraId="745530B7" w14:textId="77777777" w:rsidR="00222084" w:rsidRPr="00222084" w:rsidRDefault="00222084" w:rsidP="00222084">
      <w:pPr>
        <w:spacing w:line="276" w:lineRule="auto"/>
        <w:rPr>
          <w:rFonts w:ascii="Calibri" w:hAnsi="Calibri"/>
        </w:rPr>
      </w:pPr>
      <w:r w:rsidRPr="00222084">
        <w:rPr>
          <w:rFonts w:ascii="Calibri" w:hAnsi="Calibri"/>
        </w:rPr>
        <w:t xml:space="preserve">But there's a story about Betsy, her sister. Corrie and Betsy were the two sisters. They’re in the concentration camp called </w:t>
      </w:r>
      <w:proofErr w:type="spellStart"/>
      <w:r w:rsidRPr="00222084">
        <w:rPr>
          <w:rFonts w:ascii="Calibri" w:hAnsi="Calibri"/>
        </w:rPr>
        <w:t>Ravensbruck</w:t>
      </w:r>
      <w:proofErr w:type="spellEnd"/>
      <w:r w:rsidRPr="00222084">
        <w:rPr>
          <w:rFonts w:ascii="Calibri" w:hAnsi="Calibri"/>
        </w:rPr>
        <w:t xml:space="preserve"> in Germany. Somebody is able to smuggle in a Bible, so they have Bible study. All these women are giving their life to Christ because they're having Bible study in the barracks where the women are being kept in like sardines. They’re having Bible study. They're like, “The guards are not coming in here and checking on us. What's going on?”</w:t>
      </w:r>
    </w:p>
    <w:p w14:paraId="033AD2B9" w14:textId="77777777" w:rsidR="00222084" w:rsidRPr="00222084" w:rsidRDefault="00222084" w:rsidP="00222084">
      <w:pPr>
        <w:spacing w:line="276" w:lineRule="auto"/>
        <w:rPr>
          <w:rFonts w:ascii="Calibri" w:hAnsi="Calibri"/>
        </w:rPr>
      </w:pPr>
    </w:p>
    <w:p w14:paraId="02B2A89A" w14:textId="77777777" w:rsidR="00222084" w:rsidRPr="00222084" w:rsidRDefault="00222084" w:rsidP="00222084">
      <w:pPr>
        <w:spacing w:line="276" w:lineRule="auto"/>
        <w:rPr>
          <w:rFonts w:ascii="Calibri" w:hAnsi="Calibri"/>
        </w:rPr>
      </w:pPr>
      <w:r w:rsidRPr="00222084">
        <w:rPr>
          <w:rFonts w:ascii="Calibri" w:hAnsi="Calibri"/>
        </w:rPr>
        <w:t>One day, the Bible passage came up that says, “Give thanks to God for everything.” Betsy said to Corrie, “We need to give thanks to God for all the fleas that are infesting our little dormitory here.” Corrie said, “I'll give thanks to God for some things, but I will not give thanks to God for some fleas.” She was like, “No, it's right there in the Bible. Come on. You got to give thanks to God.” They discovered a few weeks later that the reason that the German officers quit coming in there and beating them and taking advantage of them and confiscating things from them was because of the flea infestation. The guard said, “We don't want fleas. They can go do whatever they want to do.” God met their spiritual, emotional, and probably a whole lot of other needs in and through that Bible study. That ability to read the scripture and to be encouraged and blessed, and to get some direction from God in a very trying time because of the fleas.</w:t>
      </w:r>
    </w:p>
    <w:p w14:paraId="1AFAC190" w14:textId="77777777" w:rsidR="00222084" w:rsidRPr="00222084" w:rsidRDefault="00222084" w:rsidP="00222084">
      <w:pPr>
        <w:spacing w:line="276" w:lineRule="auto"/>
        <w:rPr>
          <w:rFonts w:ascii="Calibri" w:hAnsi="Calibri"/>
        </w:rPr>
      </w:pPr>
    </w:p>
    <w:p w14:paraId="20E082D5" w14:textId="77777777" w:rsidR="00222084" w:rsidRPr="00222084" w:rsidRDefault="00222084" w:rsidP="00222084">
      <w:pPr>
        <w:spacing w:line="276" w:lineRule="auto"/>
        <w:rPr>
          <w:rFonts w:ascii="Calibri" w:hAnsi="Calibri"/>
        </w:rPr>
      </w:pPr>
      <w:r w:rsidRPr="00222084">
        <w:rPr>
          <w:rFonts w:ascii="Calibri" w:hAnsi="Calibri"/>
        </w:rPr>
        <w:t xml:space="preserve">Sometimes we look around and we see the fleas in our life and we're like, “That's not of God.” But sometimes God will use the fleas because God is meeting a need in your life that you didn't even realize. God sees your needs. He knows your needs. He's taking care of your needs. He's helping you with your needs. </w:t>
      </w:r>
    </w:p>
    <w:p w14:paraId="6007E930" w14:textId="77777777" w:rsidR="00222084" w:rsidRPr="00222084" w:rsidRDefault="00222084" w:rsidP="00222084">
      <w:pPr>
        <w:spacing w:line="276" w:lineRule="auto"/>
        <w:rPr>
          <w:rFonts w:ascii="Calibri" w:hAnsi="Calibri"/>
        </w:rPr>
      </w:pPr>
    </w:p>
    <w:p w14:paraId="2A89BF0A" w14:textId="77777777" w:rsidR="00222084" w:rsidRPr="00222084" w:rsidRDefault="00222084" w:rsidP="00222084">
      <w:pPr>
        <w:spacing w:line="276" w:lineRule="auto"/>
        <w:rPr>
          <w:rFonts w:ascii="Calibri" w:hAnsi="Calibri"/>
        </w:rPr>
      </w:pPr>
      <w:r w:rsidRPr="00222084">
        <w:rPr>
          <w:rFonts w:ascii="Calibri" w:hAnsi="Calibri"/>
        </w:rPr>
        <w:t>“And my God will supply every need of yours according to his riches in glory in Christ Jesus” (Philippians 4:19).</w:t>
      </w:r>
    </w:p>
    <w:p w14:paraId="0172ABFE" w14:textId="77777777" w:rsidR="00222084" w:rsidRPr="00222084" w:rsidRDefault="00222084" w:rsidP="00222084">
      <w:pPr>
        <w:spacing w:line="276" w:lineRule="auto"/>
        <w:rPr>
          <w:rFonts w:ascii="Calibri" w:hAnsi="Calibri"/>
        </w:rPr>
      </w:pPr>
    </w:p>
    <w:p w14:paraId="273CDC15" w14:textId="77777777" w:rsidR="00222084" w:rsidRPr="00222084" w:rsidRDefault="00222084" w:rsidP="00222084">
      <w:pPr>
        <w:spacing w:line="276" w:lineRule="auto"/>
        <w:rPr>
          <w:rFonts w:ascii="Calibri" w:hAnsi="Calibri"/>
        </w:rPr>
      </w:pPr>
      <w:r w:rsidRPr="00222084">
        <w:rPr>
          <w:rFonts w:ascii="Calibri" w:hAnsi="Calibri"/>
        </w:rPr>
        <w:t xml:space="preserve">In other words, God's bank account is full, according to his riches and glory. God is not in lack. The reason that God can meet your need is because God has everything that you need. God is not barely scraping by. God is aware of your need. God is meeting needs because He has an abundance of opportunity. God is the supplier of our needs. </w:t>
      </w:r>
    </w:p>
    <w:p w14:paraId="64D3DCEE" w14:textId="77777777" w:rsidR="00222084" w:rsidRPr="00222084" w:rsidRDefault="00222084" w:rsidP="00222084">
      <w:pPr>
        <w:spacing w:line="276" w:lineRule="auto"/>
        <w:rPr>
          <w:rFonts w:ascii="Calibri" w:hAnsi="Calibri"/>
        </w:rPr>
      </w:pPr>
    </w:p>
    <w:p w14:paraId="2ECF90DC" w14:textId="77777777" w:rsidR="00222084" w:rsidRPr="00222084" w:rsidRDefault="00222084" w:rsidP="00222084">
      <w:pPr>
        <w:spacing w:line="276" w:lineRule="auto"/>
        <w:rPr>
          <w:rFonts w:ascii="Calibri" w:hAnsi="Calibri"/>
        </w:rPr>
      </w:pPr>
      <w:r w:rsidRPr="00222084">
        <w:rPr>
          <w:rFonts w:ascii="Calibri" w:hAnsi="Calibri"/>
        </w:rPr>
        <w:lastRenderedPageBreak/>
        <w:t>“For everyone who asks receives, and the one who seeks finds, and to the one who knocks, the door will be opened. Who among you, if his son asks him for bread, will give him a stone?” (Matthew 7:8-9).</w:t>
      </w:r>
    </w:p>
    <w:p w14:paraId="6BF5036A" w14:textId="77777777" w:rsidR="00222084" w:rsidRPr="00222084" w:rsidRDefault="00222084" w:rsidP="00222084">
      <w:pPr>
        <w:spacing w:line="276" w:lineRule="auto"/>
        <w:rPr>
          <w:rFonts w:ascii="Calibri" w:hAnsi="Calibri"/>
        </w:rPr>
      </w:pPr>
    </w:p>
    <w:p w14:paraId="3190DBE4" w14:textId="77777777" w:rsidR="00222084" w:rsidRPr="00222084" w:rsidRDefault="00222084" w:rsidP="00222084">
      <w:pPr>
        <w:spacing w:line="276" w:lineRule="auto"/>
        <w:rPr>
          <w:rFonts w:ascii="Calibri" w:hAnsi="Calibri"/>
        </w:rPr>
      </w:pPr>
      <w:r w:rsidRPr="00222084">
        <w:rPr>
          <w:rFonts w:ascii="Calibri" w:hAnsi="Calibri"/>
        </w:rPr>
        <w:t xml:space="preserve">If you have some needs in your life and you're like, “Lord, I really need this,” you ought to be asking God. The Bible says, “God won't give you a stone if you need bread.” In other words, if you really need this, God's not going to pull bait and switch on you and give you something to pull a prank on you. God is going to meet that need. He really is. Do you believe that today? God's going to meet that need. God knows your needs and you can trust Him. </w:t>
      </w:r>
    </w:p>
    <w:p w14:paraId="1D508057" w14:textId="77777777" w:rsidR="00222084" w:rsidRPr="00222084" w:rsidRDefault="00222084" w:rsidP="00222084">
      <w:pPr>
        <w:spacing w:line="276" w:lineRule="auto"/>
        <w:rPr>
          <w:rFonts w:ascii="Calibri" w:hAnsi="Calibri"/>
        </w:rPr>
      </w:pPr>
    </w:p>
    <w:p w14:paraId="34583A29" w14:textId="32D5765A" w:rsidR="00222084" w:rsidRPr="00222084" w:rsidRDefault="00222084" w:rsidP="00222084">
      <w:pPr>
        <w:spacing w:line="276" w:lineRule="auto"/>
        <w:rPr>
          <w:rFonts w:ascii="Calibri" w:hAnsi="Calibri"/>
          <w:b/>
          <w:bCs/>
        </w:rPr>
      </w:pPr>
      <w:r w:rsidRPr="00222084">
        <w:rPr>
          <w:rFonts w:ascii="Calibri" w:hAnsi="Calibri"/>
          <w:b/>
          <w:bCs/>
        </w:rPr>
        <w:t>4. God Knows My Future</w:t>
      </w:r>
      <w:r w:rsidR="008C6573">
        <w:rPr>
          <w:rFonts w:ascii="Calibri" w:hAnsi="Calibri"/>
          <w:b/>
          <w:bCs/>
        </w:rPr>
        <w:t>.</w:t>
      </w:r>
    </w:p>
    <w:p w14:paraId="37BC0558" w14:textId="77777777" w:rsidR="00222084" w:rsidRPr="00222084" w:rsidRDefault="00222084" w:rsidP="00222084">
      <w:pPr>
        <w:spacing w:line="276" w:lineRule="auto"/>
        <w:rPr>
          <w:rFonts w:ascii="Calibri" w:hAnsi="Calibri"/>
        </w:rPr>
      </w:pPr>
    </w:p>
    <w:p w14:paraId="4325E1A0" w14:textId="5105A0F8" w:rsidR="00222084" w:rsidRPr="00222084" w:rsidRDefault="00222084" w:rsidP="00222084">
      <w:pPr>
        <w:spacing w:line="276" w:lineRule="auto"/>
        <w:rPr>
          <w:rFonts w:ascii="Calibri" w:hAnsi="Calibri"/>
        </w:rPr>
      </w:pPr>
      <w:r w:rsidRPr="00222084">
        <w:rPr>
          <w:rFonts w:ascii="Calibri" w:hAnsi="Calibri"/>
        </w:rPr>
        <w:t>Everybody's interested in the future. It's interesting the things that we do to find the future. A lot of people read the stars, or horoscopes, or biorhythms, or the read</w:t>
      </w:r>
      <w:r w:rsidR="00382D95">
        <w:rPr>
          <w:rFonts w:ascii="Calibri" w:hAnsi="Calibri"/>
        </w:rPr>
        <w:t xml:space="preserve"> the </w:t>
      </w:r>
      <w:r w:rsidRPr="00222084">
        <w:rPr>
          <w:rFonts w:ascii="Calibri" w:hAnsi="Calibri"/>
        </w:rPr>
        <w:t xml:space="preserve">tea leaves. People are obsessed with the future. God knows the future. The fact that God sees my tomorrow today reveals the fact that He's omniscient. </w:t>
      </w:r>
    </w:p>
    <w:p w14:paraId="1F4D9D1B" w14:textId="77777777" w:rsidR="00222084" w:rsidRPr="00222084" w:rsidRDefault="00222084" w:rsidP="00222084">
      <w:pPr>
        <w:spacing w:line="276" w:lineRule="auto"/>
        <w:rPr>
          <w:rFonts w:ascii="Calibri" w:hAnsi="Calibri"/>
        </w:rPr>
      </w:pPr>
    </w:p>
    <w:p w14:paraId="7F90D073" w14:textId="77777777" w:rsidR="00222084" w:rsidRPr="00222084" w:rsidRDefault="00222084" w:rsidP="00222084">
      <w:pPr>
        <w:spacing w:line="276" w:lineRule="auto"/>
        <w:rPr>
          <w:rFonts w:ascii="Calibri" w:hAnsi="Calibri"/>
        </w:rPr>
      </w:pPr>
      <w:r w:rsidRPr="00222084">
        <w:rPr>
          <w:rFonts w:ascii="Calibri" w:hAnsi="Calibri"/>
        </w:rPr>
        <w:t>“Your eyes saw me when I was formless; all my days were written in your book and planned before a single one of them began” (Psalm 139:16).</w:t>
      </w:r>
    </w:p>
    <w:p w14:paraId="7199BC18" w14:textId="77777777" w:rsidR="00222084" w:rsidRPr="00222084" w:rsidRDefault="00222084" w:rsidP="00222084">
      <w:pPr>
        <w:spacing w:line="276" w:lineRule="auto"/>
        <w:rPr>
          <w:rFonts w:ascii="Calibri" w:hAnsi="Calibri"/>
        </w:rPr>
      </w:pPr>
    </w:p>
    <w:p w14:paraId="31D1C959" w14:textId="77777777" w:rsidR="00222084" w:rsidRPr="00222084" w:rsidRDefault="00222084" w:rsidP="00222084">
      <w:pPr>
        <w:spacing w:line="276" w:lineRule="auto"/>
        <w:rPr>
          <w:rFonts w:ascii="Calibri" w:hAnsi="Calibri"/>
        </w:rPr>
      </w:pPr>
      <w:r w:rsidRPr="00222084">
        <w:rPr>
          <w:rFonts w:ascii="Calibri" w:hAnsi="Calibri"/>
        </w:rPr>
        <w:t xml:space="preserve">You mattered so much to God that God planned out all the days of your life before you even took a breath. Just take that in for a moment. Just think about that. You only do planning if it's important. You don't put time and energy and thought into planning things out if it's not a significant event or a significant something that's going on in your life. </w:t>
      </w:r>
    </w:p>
    <w:p w14:paraId="58263312" w14:textId="77777777" w:rsidR="00222084" w:rsidRPr="00222084" w:rsidRDefault="00222084" w:rsidP="00222084">
      <w:pPr>
        <w:spacing w:line="276" w:lineRule="auto"/>
        <w:rPr>
          <w:rFonts w:ascii="Calibri" w:hAnsi="Calibri"/>
        </w:rPr>
      </w:pPr>
    </w:p>
    <w:p w14:paraId="4C822E47" w14:textId="7328C166" w:rsidR="00222084" w:rsidRPr="00222084" w:rsidRDefault="00222084" w:rsidP="00222084">
      <w:pPr>
        <w:spacing w:line="276" w:lineRule="auto"/>
        <w:rPr>
          <w:rFonts w:ascii="Calibri" w:hAnsi="Calibri"/>
        </w:rPr>
      </w:pPr>
      <w:r w:rsidRPr="00222084">
        <w:rPr>
          <w:rFonts w:ascii="Calibri" w:hAnsi="Calibri"/>
        </w:rPr>
        <w:t>How about a wedding? Anybody here ever planned a wedding? People plan weddings for more than a year sometimes. People are crazy with weddings. You got to plan out who's going to come to the reception and then I can't put this in-law with that in-law because they may kill each other. I got to have goodie bags and name plates. It’s crazy. People come from different states and different cities, and they spend the night in a hotel. It’s crazy. Why? Because it matters.</w:t>
      </w:r>
    </w:p>
    <w:p w14:paraId="3936337C" w14:textId="77777777" w:rsidR="00222084" w:rsidRPr="00222084" w:rsidRDefault="00222084" w:rsidP="00222084">
      <w:pPr>
        <w:spacing w:line="276" w:lineRule="auto"/>
        <w:rPr>
          <w:rFonts w:ascii="Calibri" w:hAnsi="Calibri"/>
        </w:rPr>
      </w:pPr>
    </w:p>
    <w:p w14:paraId="6F61DFC8" w14:textId="77777777" w:rsidR="00222084" w:rsidRPr="00222084" w:rsidRDefault="00222084" w:rsidP="00222084">
      <w:pPr>
        <w:spacing w:line="276" w:lineRule="auto"/>
        <w:rPr>
          <w:rFonts w:ascii="Calibri" w:hAnsi="Calibri"/>
        </w:rPr>
      </w:pPr>
      <w:r w:rsidRPr="00222084">
        <w:rPr>
          <w:rFonts w:ascii="Calibri" w:hAnsi="Calibri"/>
        </w:rPr>
        <w:t xml:space="preserve">When things matter, you plan it out. </w:t>
      </w:r>
    </w:p>
    <w:p w14:paraId="18D2DD4A" w14:textId="77777777" w:rsidR="00222084" w:rsidRPr="00222084" w:rsidRDefault="00222084" w:rsidP="00222084">
      <w:pPr>
        <w:spacing w:line="276" w:lineRule="auto"/>
        <w:rPr>
          <w:rFonts w:ascii="Calibri" w:hAnsi="Calibri"/>
        </w:rPr>
      </w:pPr>
    </w:p>
    <w:p w14:paraId="6C802D6E" w14:textId="77777777" w:rsidR="00222084" w:rsidRPr="00222084" w:rsidRDefault="00222084" w:rsidP="00222084">
      <w:pPr>
        <w:spacing w:line="276" w:lineRule="auto"/>
        <w:rPr>
          <w:rFonts w:ascii="Calibri" w:hAnsi="Calibri"/>
        </w:rPr>
      </w:pPr>
      <w:r w:rsidRPr="00222084">
        <w:rPr>
          <w:rFonts w:ascii="Calibri" w:hAnsi="Calibri"/>
        </w:rPr>
        <w:t xml:space="preserve">Whenever the Hellers are going on a vacation, my wife will make meticulous lists. She will plan things out for weeks on end to get our family ready to go somewhere. I'm like an hour before guy. Gena is always like, “What if you forget something?” I’m like, “Then I'll stop by the store </w:t>
      </w:r>
      <w:r w:rsidRPr="00222084">
        <w:rPr>
          <w:rFonts w:ascii="Calibri" w:hAnsi="Calibri"/>
        </w:rPr>
        <w:lastRenderedPageBreak/>
        <w:t xml:space="preserve">and pick up some socks or toothpaste or whatever along the way. No big deal.” I don't have to plan for a week. But my wife plans it out. </w:t>
      </w:r>
    </w:p>
    <w:p w14:paraId="0C5BD518" w14:textId="77777777" w:rsidR="00222084" w:rsidRPr="00222084" w:rsidRDefault="00222084" w:rsidP="00222084">
      <w:pPr>
        <w:spacing w:line="276" w:lineRule="auto"/>
        <w:rPr>
          <w:rFonts w:ascii="Calibri" w:hAnsi="Calibri"/>
        </w:rPr>
      </w:pPr>
    </w:p>
    <w:p w14:paraId="3A0A9E36" w14:textId="77777777" w:rsidR="00222084" w:rsidRPr="00222084" w:rsidRDefault="00222084" w:rsidP="00222084">
      <w:pPr>
        <w:spacing w:line="276" w:lineRule="auto"/>
        <w:rPr>
          <w:rFonts w:ascii="Calibri" w:hAnsi="Calibri"/>
        </w:rPr>
      </w:pPr>
      <w:r w:rsidRPr="00222084">
        <w:rPr>
          <w:rFonts w:ascii="Calibri" w:hAnsi="Calibri"/>
        </w:rPr>
        <w:t>Many of you do that. Why? Because it's important. You wouldn't go on an international vacation or on some spectacular event if you didn't think through the logistics of it and you didn't prepare. Do I need warm clothes or clothes that are for a warmer climate? What time of the year is it? What event is it all? It all matters.</w:t>
      </w:r>
    </w:p>
    <w:p w14:paraId="446442B3" w14:textId="77777777" w:rsidR="00222084" w:rsidRPr="00222084" w:rsidRDefault="00222084" w:rsidP="00222084">
      <w:pPr>
        <w:spacing w:line="276" w:lineRule="auto"/>
        <w:rPr>
          <w:rFonts w:ascii="Calibri" w:hAnsi="Calibri"/>
        </w:rPr>
      </w:pPr>
    </w:p>
    <w:p w14:paraId="555FB8FF" w14:textId="77777777" w:rsidR="00222084" w:rsidRPr="00222084" w:rsidRDefault="00222084" w:rsidP="00222084">
      <w:pPr>
        <w:spacing w:line="276" w:lineRule="auto"/>
        <w:rPr>
          <w:rFonts w:ascii="Calibri" w:hAnsi="Calibri"/>
        </w:rPr>
      </w:pPr>
      <w:r w:rsidRPr="00222084">
        <w:rPr>
          <w:rFonts w:ascii="Calibri" w:hAnsi="Calibri"/>
        </w:rPr>
        <w:t xml:space="preserve">Here’s what the scripture saying to us. God saw us when we were formless. </w:t>
      </w:r>
    </w:p>
    <w:p w14:paraId="54490506" w14:textId="77777777" w:rsidR="00222084" w:rsidRPr="00222084" w:rsidRDefault="00222084" w:rsidP="00222084">
      <w:pPr>
        <w:spacing w:line="276" w:lineRule="auto"/>
        <w:rPr>
          <w:rFonts w:ascii="Calibri" w:hAnsi="Calibri"/>
        </w:rPr>
      </w:pPr>
    </w:p>
    <w:p w14:paraId="105290B9" w14:textId="77777777" w:rsidR="00222084" w:rsidRPr="00222084" w:rsidRDefault="00222084" w:rsidP="00222084">
      <w:pPr>
        <w:spacing w:line="276" w:lineRule="auto"/>
        <w:rPr>
          <w:rFonts w:ascii="Calibri" w:hAnsi="Calibri"/>
        </w:rPr>
      </w:pPr>
      <w:r w:rsidRPr="00222084">
        <w:rPr>
          <w:rFonts w:ascii="Calibri" w:hAnsi="Calibri"/>
        </w:rPr>
        <w:t>“All my days were written in your book, and planned before one single day of them began” (Psalm 139:16).</w:t>
      </w:r>
    </w:p>
    <w:p w14:paraId="4A86BF01" w14:textId="77777777" w:rsidR="00222084" w:rsidRPr="00222084" w:rsidRDefault="00222084" w:rsidP="00222084">
      <w:pPr>
        <w:spacing w:line="276" w:lineRule="auto"/>
        <w:rPr>
          <w:rFonts w:ascii="Calibri" w:hAnsi="Calibri"/>
        </w:rPr>
      </w:pPr>
    </w:p>
    <w:p w14:paraId="2E5A733D" w14:textId="77777777" w:rsidR="00222084" w:rsidRPr="00222084" w:rsidRDefault="00222084" w:rsidP="00222084">
      <w:pPr>
        <w:spacing w:line="276" w:lineRule="auto"/>
        <w:rPr>
          <w:rFonts w:ascii="Calibri" w:hAnsi="Calibri"/>
        </w:rPr>
      </w:pPr>
      <w:r w:rsidRPr="00222084">
        <w:rPr>
          <w:rFonts w:ascii="Calibri" w:hAnsi="Calibri"/>
        </w:rPr>
        <w:t xml:space="preserve">Even before you were birthed, even before you took a breath on this earth, God had every day planned out. God didn't just plan out the big events of your life. He planned out the small events. All your days. God had it all planned out. </w:t>
      </w:r>
    </w:p>
    <w:p w14:paraId="5F03B7E3" w14:textId="77777777" w:rsidR="00222084" w:rsidRPr="00222084" w:rsidRDefault="00222084" w:rsidP="00222084">
      <w:pPr>
        <w:spacing w:line="276" w:lineRule="auto"/>
        <w:rPr>
          <w:rFonts w:ascii="Calibri" w:hAnsi="Calibri"/>
        </w:rPr>
      </w:pPr>
    </w:p>
    <w:p w14:paraId="2CB2594E" w14:textId="77777777" w:rsidR="00222084" w:rsidRPr="00222084" w:rsidRDefault="00222084" w:rsidP="00222084">
      <w:pPr>
        <w:spacing w:line="276" w:lineRule="auto"/>
        <w:rPr>
          <w:rFonts w:ascii="Calibri" w:hAnsi="Calibri"/>
        </w:rPr>
      </w:pPr>
      <w:r w:rsidRPr="00222084">
        <w:rPr>
          <w:rFonts w:ascii="Calibri" w:hAnsi="Calibri"/>
        </w:rPr>
        <w:t xml:space="preserve">God has a plan. The more quickly that we get our life in alignment with God's plan, the more fruitful and the more enjoyable and the more productive our life will be. Because God has a plan. </w:t>
      </w:r>
    </w:p>
    <w:p w14:paraId="5118D702" w14:textId="77777777" w:rsidR="00222084" w:rsidRPr="00222084" w:rsidRDefault="00222084" w:rsidP="00222084">
      <w:pPr>
        <w:spacing w:line="276" w:lineRule="auto"/>
        <w:rPr>
          <w:rFonts w:ascii="Calibri" w:hAnsi="Calibri"/>
        </w:rPr>
      </w:pPr>
    </w:p>
    <w:p w14:paraId="40FD411E" w14:textId="77777777" w:rsidR="00222084" w:rsidRPr="00222084" w:rsidRDefault="00222084" w:rsidP="00222084">
      <w:pPr>
        <w:spacing w:line="276" w:lineRule="auto"/>
        <w:rPr>
          <w:rFonts w:ascii="Calibri" w:hAnsi="Calibri"/>
        </w:rPr>
      </w:pPr>
      <w:r w:rsidRPr="00222084">
        <w:rPr>
          <w:rFonts w:ascii="Calibri" w:hAnsi="Calibri"/>
        </w:rPr>
        <w:t xml:space="preserve">A lot of people spend too much time trying to convince God of their plan. Rather than saying, “God, would you reveal to me what your plan is? God, would you just tell me? Here I am. Do I go to the left or to the right? God, what do you want from me?” That should be our prayer. God knows the future. </w:t>
      </w:r>
    </w:p>
    <w:p w14:paraId="4EB7EA1F" w14:textId="77777777" w:rsidR="00222084" w:rsidRPr="00222084" w:rsidRDefault="00222084" w:rsidP="00222084">
      <w:pPr>
        <w:spacing w:line="276" w:lineRule="auto"/>
        <w:rPr>
          <w:rFonts w:ascii="Calibri" w:hAnsi="Calibri"/>
        </w:rPr>
      </w:pPr>
    </w:p>
    <w:p w14:paraId="009D9962" w14:textId="77777777" w:rsidR="00222084" w:rsidRPr="00222084" w:rsidRDefault="00222084" w:rsidP="00222084">
      <w:pPr>
        <w:spacing w:line="276" w:lineRule="auto"/>
        <w:rPr>
          <w:rFonts w:ascii="Calibri" w:hAnsi="Calibri"/>
        </w:rPr>
      </w:pPr>
      <w:r w:rsidRPr="00222084">
        <w:rPr>
          <w:rFonts w:ascii="Calibri" w:hAnsi="Calibri"/>
        </w:rPr>
        <w:t>“For I know the plans I have for you”—this is the Lord’s declaration</w:t>
      </w:r>
      <w:proofErr w:type="gramStart"/>
      <w:r w:rsidRPr="00222084">
        <w:rPr>
          <w:rFonts w:ascii="Calibri" w:hAnsi="Calibri"/>
        </w:rPr>
        <w:t>—“</w:t>
      </w:r>
      <w:proofErr w:type="gramEnd"/>
      <w:r w:rsidRPr="00222084">
        <w:rPr>
          <w:rFonts w:ascii="Calibri" w:hAnsi="Calibri"/>
        </w:rPr>
        <w:t>plans for your well-being, not for disaster, to give you a future and a hope” (Jeremiah 29:11).</w:t>
      </w:r>
    </w:p>
    <w:p w14:paraId="3911EA37" w14:textId="77777777" w:rsidR="00222084" w:rsidRPr="00222084" w:rsidRDefault="00222084" w:rsidP="00222084">
      <w:pPr>
        <w:spacing w:line="276" w:lineRule="auto"/>
        <w:rPr>
          <w:rFonts w:ascii="Calibri" w:hAnsi="Calibri"/>
        </w:rPr>
      </w:pPr>
    </w:p>
    <w:p w14:paraId="7F5320DC" w14:textId="77777777" w:rsidR="00222084" w:rsidRPr="00222084" w:rsidRDefault="00222084" w:rsidP="00222084">
      <w:pPr>
        <w:spacing w:line="276" w:lineRule="auto"/>
        <w:rPr>
          <w:rFonts w:ascii="Calibri" w:hAnsi="Calibri"/>
        </w:rPr>
      </w:pPr>
      <w:r w:rsidRPr="00222084">
        <w:rPr>
          <w:rFonts w:ascii="Calibri" w:hAnsi="Calibri"/>
        </w:rPr>
        <w:t xml:space="preserve">This is one of the most famous Bible verses that you'll ever hear or know. Jeremiah 29:11 is an awesome verse. The first time I heard that verse, I thought, “Yes, I have totally scored. Everything I'm going to do is going to be up and to the right. Yes.” Then I lived life a little bit and I was like, “Life is forward and backward, and backward and then forward.” There's a little more to it than that. </w:t>
      </w:r>
    </w:p>
    <w:p w14:paraId="33209E45" w14:textId="77777777" w:rsidR="00222084" w:rsidRPr="00222084" w:rsidRDefault="00222084" w:rsidP="00222084">
      <w:pPr>
        <w:spacing w:line="276" w:lineRule="auto"/>
        <w:rPr>
          <w:rFonts w:ascii="Calibri" w:hAnsi="Calibri"/>
        </w:rPr>
      </w:pPr>
    </w:p>
    <w:p w14:paraId="05648AC5" w14:textId="77777777" w:rsidR="00222084" w:rsidRPr="00222084" w:rsidRDefault="00222084" w:rsidP="00222084">
      <w:pPr>
        <w:spacing w:line="276" w:lineRule="auto"/>
        <w:rPr>
          <w:rFonts w:ascii="Calibri" w:hAnsi="Calibri"/>
        </w:rPr>
      </w:pPr>
      <w:r w:rsidRPr="00222084">
        <w:rPr>
          <w:rFonts w:ascii="Calibri" w:hAnsi="Calibri"/>
        </w:rPr>
        <w:t xml:space="preserve">What is the prophet saying to us? This word “well-being” that’s translated here in Jeremiah 29:11 is actually a word that means peace. It’s the word “shalom” in the Hebrew language. It </w:t>
      </w:r>
      <w:r w:rsidRPr="00222084">
        <w:rPr>
          <w:rFonts w:ascii="Calibri" w:hAnsi="Calibri"/>
        </w:rPr>
        <w:lastRenderedPageBreak/>
        <w:t xml:space="preserve">means peace. What is the prophet saying? God is going to give you peace, no matter what you go through. That's the promise. The promise is not that everything is always up and to the right. If you sold this much this month </w:t>
      </w:r>
      <w:r w:rsidRPr="00222084">
        <w:rPr>
          <w:rFonts w:ascii="Calibri" w:hAnsi="Calibri"/>
          <w:i/>
          <w:iCs/>
        </w:rPr>
        <w:t>[Pastor puts both hands together flat in front of him]</w:t>
      </w:r>
      <w:r w:rsidRPr="00222084">
        <w:rPr>
          <w:rFonts w:ascii="Calibri" w:hAnsi="Calibri"/>
        </w:rPr>
        <w:t xml:space="preserve">, then you're going to sell this much the next month </w:t>
      </w:r>
      <w:r w:rsidRPr="00222084">
        <w:rPr>
          <w:rFonts w:ascii="Calibri" w:hAnsi="Calibri"/>
          <w:i/>
          <w:iCs/>
        </w:rPr>
        <w:t xml:space="preserve">[Pastor puts right hand a few inches above left hand]. </w:t>
      </w:r>
      <w:r w:rsidRPr="00222084">
        <w:rPr>
          <w:rFonts w:ascii="Calibri" w:hAnsi="Calibri"/>
        </w:rPr>
        <w:t xml:space="preserve"> That's not the promise. The promise is that God is going to give you peace, no matter what you're going through. That's a powerful promise. </w:t>
      </w:r>
    </w:p>
    <w:p w14:paraId="7D2C68E7" w14:textId="77777777" w:rsidR="00222084" w:rsidRPr="00222084" w:rsidRDefault="00222084" w:rsidP="00222084">
      <w:pPr>
        <w:spacing w:line="276" w:lineRule="auto"/>
        <w:rPr>
          <w:rFonts w:ascii="Calibri" w:hAnsi="Calibri"/>
        </w:rPr>
      </w:pPr>
    </w:p>
    <w:p w14:paraId="2BC14EBF" w14:textId="77777777" w:rsidR="00222084" w:rsidRPr="00222084" w:rsidRDefault="00222084" w:rsidP="00222084">
      <w:pPr>
        <w:spacing w:line="276" w:lineRule="auto"/>
        <w:rPr>
          <w:rFonts w:ascii="Calibri" w:hAnsi="Calibri"/>
        </w:rPr>
      </w:pPr>
      <w:r w:rsidRPr="00222084">
        <w:rPr>
          <w:rFonts w:ascii="Calibri" w:hAnsi="Calibri"/>
        </w:rPr>
        <w:t>That's why we can be optimistic about the plans that God has for our future. We can be excited about them. I hope you're an optimist. Not just because you have a cheery personality, but because you believe in the promises of God. You're an optimist because you believe that you're going to have peace no matter what you're going through. God knows the future. Don’t you stress because you don't know the future. You just trust in the one who wrote the future. His name is God.</w:t>
      </w:r>
    </w:p>
    <w:p w14:paraId="31F6AD5C" w14:textId="77777777" w:rsidR="00222084" w:rsidRPr="00222084" w:rsidRDefault="00222084" w:rsidP="00222084">
      <w:pPr>
        <w:spacing w:line="276" w:lineRule="auto"/>
        <w:rPr>
          <w:rFonts w:ascii="Calibri" w:hAnsi="Calibri"/>
        </w:rPr>
      </w:pPr>
    </w:p>
    <w:p w14:paraId="5F657032" w14:textId="77777777" w:rsidR="00222084" w:rsidRPr="00222084" w:rsidRDefault="00222084" w:rsidP="00222084">
      <w:pPr>
        <w:spacing w:line="276" w:lineRule="auto"/>
        <w:rPr>
          <w:rFonts w:ascii="Calibri" w:hAnsi="Calibri"/>
        </w:rPr>
      </w:pPr>
      <w:r w:rsidRPr="00222084">
        <w:rPr>
          <w:rFonts w:ascii="Calibri" w:hAnsi="Calibri"/>
        </w:rPr>
        <w:t>The Lord has a plan. Ephesians 2:10 describes that plan a little more detail to us.</w:t>
      </w:r>
    </w:p>
    <w:p w14:paraId="518E1CD5" w14:textId="77777777" w:rsidR="00222084" w:rsidRPr="00222084" w:rsidRDefault="00222084" w:rsidP="00222084">
      <w:pPr>
        <w:spacing w:line="276" w:lineRule="auto"/>
        <w:rPr>
          <w:rFonts w:ascii="Calibri" w:hAnsi="Calibri"/>
        </w:rPr>
      </w:pPr>
    </w:p>
    <w:p w14:paraId="53F4FC15" w14:textId="77777777" w:rsidR="00222084" w:rsidRPr="00222084" w:rsidRDefault="00222084" w:rsidP="00222084">
      <w:pPr>
        <w:spacing w:line="276" w:lineRule="auto"/>
        <w:rPr>
          <w:rFonts w:ascii="Calibri" w:hAnsi="Calibri"/>
        </w:rPr>
      </w:pPr>
      <w:r w:rsidRPr="00222084">
        <w:rPr>
          <w:rFonts w:ascii="Calibri" w:hAnsi="Calibri"/>
        </w:rPr>
        <w:t>“For we are his workmanship, created in Christ Jesus for good works, which God prepared ahead of time for us to do” (Ephesians 2:10).</w:t>
      </w:r>
    </w:p>
    <w:p w14:paraId="78779043" w14:textId="77777777" w:rsidR="00222084" w:rsidRPr="00222084" w:rsidRDefault="00222084" w:rsidP="00222084">
      <w:pPr>
        <w:spacing w:line="276" w:lineRule="auto"/>
        <w:rPr>
          <w:rFonts w:ascii="Calibri" w:hAnsi="Calibri"/>
        </w:rPr>
      </w:pPr>
    </w:p>
    <w:p w14:paraId="1DE643FE" w14:textId="77777777" w:rsidR="00222084" w:rsidRPr="00222084" w:rsidRDefault="00222084" w:rsidP="00222084">
      <w:pPr>
        <w:spacing w:line="276" w:lineRule="auto"/>
        <w:rPr>
          <w:rFonts w:ascii="Calibri" w:hAnsi="Calibri"/>
        </w:rPr>
      </w:pPr>
      <w:r w:rsidRPr="00222084">
        <w:rPr>
          <w:rFonts w:ascii="Calibri" w:hAnsi="Calibri"/>
        </w:rPr>
        <w:t xml:space="preserve">Part of God's plan is for you to serve. Part of God's plan is for you to do good works. I love to say it this way: You're saved to serve. Once Christ comes into your life, God's given us a divine mandate. Get busy. Start getting after it. We're grateful to God. </w:t>
      </w:r>
      <w:proofErr w:type="gramStart"/>
      <w:r w:rsidRPr="00222084">
        <w:rPr>
          <w:rFonts w:ascii="Calibri" w:hAnsi="Calibri"/>
        </w:rPr>
        <w:t>God's</w:t>
      </w:r>
      <w:proofErr w:type="gramEnd"/>
      <w:r w:rsidRPr="00222084">
        <w:rPr>
          <w:rFonts w:ascii="Calibri" w:hAnsi="Calibri"/>
        </w:rPr>
        <w:t xml:space="preserve"> redeemed us. </w:t>
      </w:r>
      <w:proofErr w:type="gramStart"/>
      <w:r w:rsidRPr="00222084">
        <w:rPr>
          <w:rFonts w:ascii="Calibri" w:hAnsi="Calibri"/>
        </w:rPr>
        <w:t>God's</w:t>
      </w:r>
      <w:proofErr w:type="gramEnd"/>
      <w:r w:rsidRPr="00222084">
        <w:rPr>
          <w:rFonts w:ascii="Calibri" w:hAnsi="Calibri"/>
        </w:rPr>
        <w:t xml:space="preserve"> made us new. God has forgiven our sins. Why did He do it? Part of God's plan was that we would do good.</w:t>
      </w:r>
    </w:p>
    <w:p w14:paraId="25CB1F3F" w14:textId="77777777" w:rsidR="00222084" w:rsidRPr="00222084" w:rsidRDefault="00222084" w:rsidP="00222084">
      <w:pPr>
        <w:spacing w:line="276" w:lineRule="auto"/>
        <w:rPr>
          <w:rFonts w:ascii="Calibri" w:hAnsi="Calibri"/>
        </w:rPr>
      </w:pPr>
    </w:p>
    <w:p w14:paraId="7C7A81A9" w14:textId="77777777" w:rsidR="00222084" w:rsidRPr="00222084" w:rsidRDefault="00222084" w:rsidP="00222084">
      <w:pPr>
        <w:spacing w:line="276" w:lineRule="auto"/>
        <w:rPr>
          <w:rFonts w:ascii="Calibri" w:hAnsi="Calibri"/>
        </w:rPr>
      </w:pPr>
      <w:r w:rsidRPr="00222084">
        <w:rPr>
          <w:rFonts w:ascii="Calibri" w:hAnsi="Calibri"/>
        </w:rPr>
        <w:t xml:space="preserve">What's why it says, “We are his workmanship.” God created you. God finely tuned you. God made you the way that you are for a purpose. For good works. God gave you skills. God gave </w:t>
      </w:r>
      <w:proofErr w:type="spellStart"/>
      <w:r w:rsidRPr="00222084">
        <w:rPr>
          <w:rFonts w:ascii="Calibri" w:hAnsi="Calibri"/>
        </w:rPr>
        <w:t>you</w:t>
      </w:r>
      <w:proofErr w:type="spellEnd"/>
      <w:r w:rsidRPr="00222084">
        <w:rPr>
          <w:rFonts w:ascii="Calibri" w:hAnsi="Calibri"/>
        </w:rPr>
        <w:t xml:space="preserve"> abilities. God gave you experiences. That's all part of God's plan, “which God prepared ahead of time for us to do.” From the beginning of all creation God knew how you were going to serve Him. Isn’t that beautiful? That's part of God's omniscience. Omni science. All knowledge. God knew it all.</w:t>
      </w:r>
    </w:p>
    <w:p w14:paraId="02CD1F11" w14:textId="77777777" w:rsidR="00222084" w:rsidRPr="00222084" w:rsidRDefault="00222084" w:rsidP="00222084">
      <w:pPr>
        <w:spacing w:line="276" w:lineRule="auto"/>
        <w:rPr>
          <w:rFonts w:ascii="Calibri" w:hAnsi="Calibri"/>
        </w:rPr>
      </w:pPr>
    </w:p>
    <w:p w14:paraId="122D8D98" w14:textId="77777777" w:rsidR="00222084" w:rsidRPr="00222084" w:rsidRDefault="00222084" w:rsidP="00222084">
      <w:pPr>
        <w:spacing w:line="276" w:lineRule="auto"/>
        <w:rPr>
          <w:rFonts w:ascii="Calibri" w:hAnsi="Calibri"/>
        </w:rPr>
      </w:pPr>
      <w:r w:rsidRPr="00222084">
        <w:rPr>
          <w:rFonts w:ascii="Calibri" w:hAnsi="Calibri"/>
        </w:rPr>
        <w:t>Let’s take some pressure off of our lives today. Because if you don't believe that God knows everything, then you ultimately believe it's all up to you. If you've lived that path, you've been on that journey, you know that gets weary. You're carrying all your burdens. You're carrying all your hurts. You're carrying all of your uncertainties. You're carrying the weight of trying to figure out the plan. It’s a heavy load.</w:t>
      </w:r>
    </w:p>
    <w:p w14:paraId="789DBF75" w14:textId="77777777" w:rsidR="00222084" w:rsidRPr="00222084" w:rsidRDefault="00222084" w:rsidP="00222084">
      <w:pPr>
        <w:spacing w:line="276" w:lineRule="auto"/>
        <w:rPr>
          <w:rFonts w:ascii="Calibri" w:hAnsi="Calibri"/>
        </w:rPr>
      </w:pPr>
    </w:p>
    <w:p w14:paraId="56C6E809" w14:textId="77777777" w:rsidR="00222084" w:rsidRPr="00222084" w:rsidRDefault="00222084" w:rsidP="00222084">
      <w:pPr>
        <w:spacing w:line="276" w:lineRule="auto"/>
        <w:rPr>
          <w:rFonts w:ascii="Calibri" w:hAnsi="Calibri"/>
        </w:rPr>
      </w:pPr>
      <w:r w:rsidRPr="00222084">
        <w:rPr>
          <w:rFonts w:ascii="Calibri" w:hAnsi="Calibri"/>
        </w:rPr>
        <w:t xml:space="preserve">But God is an omniscient God and He wants to know us. Shouldn’t we spend more time talking to an omniscient God and trying to download the things that He has to say to us, rather than telling Him what our opinions are and what we think we should do? We should talk to God more. If God knows the future, I ought to spend more time saying, “Lord, direct me in the right way. You don't have to tell me everything that's about to happen, but could you at least just kind of point the direction for me?” </w:t>
      </w:r>
    </w:p>
    <w:p w14:paraId="27C076EA" w14:textId="77777777" w:rsidR="00222084" w:rsidRPr="00222084" w:rsidRDefault="00222084" w:rsidP="00222084">
      <w:pPr>
        <w:spacing w:line="276" w:lineRule="auto"/>
        <w:rPr>
          <w:rFonts w:ascii="Calibri" w:hAnsi="Calibri"/>
        </w:rPr>
      </w:pPr>
    </w:p>
    <w:p w14:paraId="1D9EBA17" w14:textId="77777777" w:rsidR="00222084" w:rsidRPr="00222084" w:rsidRDefault="00222084" w:rsidP="00222084">
      <w:pPr>
        <w:spacing w:line="276" w:lineRule="auto"/>
        <w:rPr>
          <w:rFonts w:ascii="Calibri" w:hAnsi="Calibri"/>
        </w:rPr>
      </w:pPr>
      <w:r w:rsidRPr="00222084">
        <w:rPr>
          <w:rFonts w:ascii="Calibri" w:hAnsi="Calibri"/>
        </w:rPr>
        <w:t xml:space="preserve">When we're dribbling through life, when we have fleas, remember we have an omniscient God. He knows our faults. He knows our hurts. He knows our needs. He knows our future. </w:t>
      </w:r>
    </w:p>
    <w:p w14:paraId="6D55B7FB" w14:textId="77777777" w:rsidR="00222084" w:rsidRPr="00222084" w:rsidRDefault="00222084" w:rsidP="00222084">
      <w:pPr>
        <w:spacing w:line="276" w:lineRule="auto"/>
        <w:rPr>
          <w:rFonts w:ascii="Calibri" w:hAnsi="Calibri"/>
        </w:rPr>
      </w:pPr>
    </w:p>
    <w:p w14:paraId="2451F7E5" w14:textId="46B3A548" w:rsidR="00222084" w:rsidRPr="00222084" w:rsidRDefault="00222084" w:rsidP="00222084">
      <w:pPr>
        <w:spacing w:line="276" w:lineRule="auto"/>
        <w:rPr>
          <w:rFonts w:ascii="Calibri" w:hAnsi="Calibri"/>
          <w:sz w:val="28"/>
          <w:szCs w:val="28"/>
        </w:rPr>
      </w:pPr>
      <w:r w:rsidRPr="00222084">
        <w:rPr>
          <w:rFonts w:ascii="Calibri" w:hAnsi="Calibri"/>
        </w:rPr>
        <w:br w:type="page"/>
      </w:r>
      <w:r w:rsidRPr="00222084">
        <w:rPr>
          <w:rFonts w:ascii="Calibri" w:hAnsi="Calibri"/>
          <w:b/>
          <w:bCs/>
          <w:sz w:val="28"/>
          <w:szCs w:val="28"/>
          <w:u w:val="single"/>
        </w:rPr>
        <w:lastRenderedPageBreak/>
        <w:t>OUTLINE</w:t>
      </w:r>
    </w:p>
    <w:p w14:paraId="779FDB2A" w14:textId="77777777" w:rsidR="00222084" w:rsidRPr="00222084" w:rsidRDefault="00222084" w:rsidP="00222084">
      <w:pPr>
        <w:spacing w:line="276" w:lineRule="auto"/>
        <w:rPr>
          <w:rFonts w:ascii="Calibri" w:hAnsi="Calibri"/>
        </w:rPr>
      </w:pPr>
    </w:p>
    <w:p w14:paraId="4AA7C554" w14:textId="77777777" w:rsidR="00222084" w:rsidRPr="00222084" w:rsidRDefault="00222084" w:rsidP="00222084">
      <w:pPr>
        <w:spacing w:line="276" w:lineRule="auto"/>
        <w:rPr>
          <w:rFonts w:ascii="Calibri" w:hAnsi="Calibri"/>
        </w:rPr>
      </w:pPr>
      <w:r w:rsidRPr="00222084">
        <w:rPr>
          <w:rFonts w:ascii="Calibri" w:hAnsi="Calibri"/>
        </w:rPr>
        <w:t>He counts the number of the stars; he gives names to all of them.5 Our Lord is great, vast in power; his understanding is infinite. Psalm 147:4-5 CSB</w:t>
      </w:r>
    </w:p>
    <w:p w14:paraId="214A1716" w14:textId="77777777" w:rsidR="00222084" w:rsidRPr="00222084" w:rsidRDefault="00222084" w:rsidP="00222084">
      <w:pPr>
        <w:spacing w:line="276" w:lineRule="auto"/>
        <w:rPr>
          <w:rFonts w:ascii="Calibri" w:hAnsi="Calibri"/>
        </w:rPr>
      </w:pPr>
    </w:p>
    <w:p w14:paraId="32646C3A" w14:textId="77777777" w:rsidR="00222084" w:rsidRPr="00222084" w:rsidRDefault="00222084" w:rsidP="00222084">
      <w:pPr>
        <w:spacing w:line="276" w:lineRule="auto"/>
        <w:rPr>
          <w:rFonts w:ascii="Calibri" w:hAnsi="Calibri"/>
          <w:b/>
          <w:bCs/>
          <w:i/>
          <w:iCs/>
        </w:rPr>
      </w:pPr>
      <w:r w:rsidRPr="00222084">
        <w:rPr>
          <w:rFonts w:ascii="Calibri" w:hAnsi="Calibri"/>
          <w:b/>
          <w:bCs/>
          <w:i/>
          <w:iCs/>
        </w:rPr>
        <w:t>What Does God Know?</w:t>
      </w:r>
    </w:p>
    <w:p w14:paraId="5198C09D" w14:textId="77777777" w:rsidR="00222084" w:rsidRPr="00222084" w:rsidRDefault="00222084" w:rsidP="00222084">
      <w:pPr>
        <w:spacing w:line="276" w:lineRule="auto"/>
        <w:rPr>
          <w:rFonts w:ascii="Calibri" w:hAnsi="Calibri"/>
        </w:rPr>
      </w:pPr>
    </w:p>
    <w:p w14:paraId="6C22352D" w14:textId="561ED6C1" w:rsidR="00222084" w:rsidRPr="00222084" w:rsidRDefault="00222084" w:rsidP="00222084">
      <w:pPr>
        <w:spacing w:line="276" w:lineRule="auto"/>
        <w:rPr>
          <w:rFonts w:ascii="Calibri" w:hAnsi="Calibri"/>
          <w:b/>
          <w:bCs/>
        </w:rPr>
      </w:pPr>
      <w:r w:rsidRPr="00222084">
        <w:rPr>
          <w:rFonts w:ascii="Calibri" w:hAnsi="Calibri"/>
          <w:b/>
          <w:bCs/>
        </w:rPr>
        <w:t>1. God Knows My Faults</w:t>
      </w:r>
      <w:r w:rsidR="00604292">
        <w:rPr>
          <w:rFonts w:ascii="Calibri" w:hAnsi="Calibri"/>
          <w:b/>
          <w:bCs/>
        </w:rPr>
        <w:t>.</w:t>
      </w:r>
    </w:p>
    <w:p w14:paraId="775EFFFF" w14:textId="77777777" w:rsidR="00222084" w:rsidRPr="00222084" w:rsidRDefault="00222084" w:rsidP="00222084">
      <w:pPr>
        <w:spacing w:line="276" w:lineRule="auto"/>
        <w:rPr>
          <w:rFonts w:ascii="Calibri" w:hAnsi="Calibri"/>
        </w:rPr>
      </w:pPr>
    </w:p>
    <w:p w14:paraId="128FD532" w14:textId="77777777" w:rsidR="00222084" w:rsidRPr="00222084" w:rsidRDefault="00222084" w:rsidP="00222084">
      <w:pPr>
        <w:spacing w:line="276" w:lineRule="auto"/>
        <w:rPr>
          <w:rFonts w:ascii="Calibri" w:hAnsi="Calibri"/>
        </w:rPr>
      </w:pPr>
      <w:r w:rsidRPr="00222084">
        <w:rPr>
          <w:rFonts w:ascii="Calibri" w:hAnsi="Calibri"/>
        </w:rPr>
        <w:t>For a man’s ways are before the Lord’s eyes, and he considers all his paths. Proverbs 5:21 (CSB)</w:t>
      </w:r>
    </w:p>
    <w:p w14:paraId="32F2A6DF" w14:textId="77777777" w:rsidR="00222084" w:rsidRPr="00222084" w:rsidRDefault="00222084" w:rsidP="00222084">
      <w:pPr>
        <w:spacing w:line="276" w:lineRule="auto"/>
        <w:rPr>
          <w:rFonts w:ascii="Calibri" w:hAnsi="Calibri"/>
        </w:rPr>
      </w:pPr>
    </w:p>
    <w:p w14:paraId="21F88C56" w14:textId="77777777" w:rsidR="00222084" w:rsidRPr="00222084" w:rsidRDefault="00222084" w:rsidP="00222084">
      <w:pPr>
        <w:spacing w:line="276" w:lineRule="auto"/>
        <w:rPr>
          <w:rFonts w:ascii="Calibri" w:hAnsi="Calibri"/>
        </w:rPr>
      </w:pPr>
      <w:r w:rsidRPr="00222084">
        <w:rPr>
          <w:rFonts w:ascii="Calibri" w:hAnsi="Calibri"/>
        </w:rPr>
        <w:t>The one who conceals his sins will not prosper, but whoever confesses and renounces them will find mercy. Proverbs 28:13 (CSB)</w:t>
      </w:r>
    </w:p>
    <w:p w14:paraId="572C721E" w14:textId="77777777" w:rsidR="00222084" w:rsidRPr="00222084" w:rsidRDefault="00222084" w:rsidP="00222084">
      <w:pPr>
        <w:spacing w:line="276" w:lineRule="auto"/>
        <w:rPr>
          <w:rFonts w:ascii="Calibri" w:hAnsi="Calibri"/>
        </w:rPr>
      </w:pPr>
    </w:p>
    <w:p w14:paraId="5F22CF8C" w14:textId="77777777" w:rsidR="00222084" w:rsidRPr="00222084" w:rsidRDefault="00222084" w:rsidP="00222084">
      <w:pPr>
        <w:spacing w:line="276" w:lineRule="auto"/>
        <w:rPr>
          <w:rFonts w:ascii="Calibri" w:hAnsi="Calibri"/>
        </w:rPr>
      </w:pPr>
      <w:r w:rsidRPr="00222084">
        <w:rPr>
          <w:rFonts w:ascii="Calibri" w:hAnsi="Calibri"/>
        </w:rPr>
        <w:t>If we confess our sins, he is faithful and righteous to forgive us our sins and to cleanse us from all unrighteousness. 1 John 1:9 (CSB)</w:t>
      </w:r>
    </w:p>
    <w:p w14:paraId="55812837" w14:textId="77777777" w:rsidR="00222084" w:rsidRPr="00222084" w:rsidRDefault="00222084" w:rsidP="00222084">
      <w:pPr>
        <w:spacing w:line="276" w:lineRule="auto"/>
        <w:rPr>
          <w:rFonts w:ascii="Calibri" w:hAnsi="Calibri"/>
        </w:rPr>
      </w:pPr>
    </w:p>
    <w:p w14:paraId="56F0B792" w14:textId="78219BA0" w:rsidR="00222084" w:rsidRPr="00222084" w:rsidRDefault="00222084" w:rsidP="00222084">
      <w:pPr>
        <w:spacing w:line="276" w:lineRule="auto"/>
        <w:rPr>
          <w:rFonts w:ascii="Calibri" w:hAnsi="Calibri"/>
          <w:b/>
          <w:bCs/>
        </w:rPr>
      </w:pPr>
      <w:r w:rsidRPr="00222084">
        <w:rPr>
          <w:rFonts w:ascii="Calibri" w:hAnsi="Calibri"/>
          <w:b/>
          <w:bCs/>
        </w:rPr>
        <w:t>2. God Knows My Hurts</w:t>
      </w:r>
      <w:r w:rsidR="00604292">
        <w:rPr>
          <w:rFonts w:ascii="Calibri" w:hAnsi="Calibri"/>
          <w:b/>
          <w:bCs/>
        </w:rPr>
        <w:t>.</w:t>
      </w:r>
    </w:p>
    <w:p w14:paraId="6BBF43F6" w14:textId="77777777" w:rsidR="00222084" w:rsidRPr="00222084" w:rsidRDefault="00222084" w:rsidP="00222084">
      <w:pPr>
        <w:spacing w:line="276" w:lineRule="auto"/>
        <w:rPr>
          <w:rFonts w:ascii="Calibri" w:hAnsi="Calibri"/>
        </w:rPr>
      </w:pPr>
    </w:p>
    <w:p w14:paraId="239F3219" w14:textId="77777777" w:rsidR="00222084" w:rsidRPr="00222084" w:rsidRDefault="00222084" w:rsidP="00222084">
      <w:pPr>
        <w:spacing w:line="276" w:lineRule="auto"/>
        <w:rPr>
          <w:rFonts w:ascii="Calibri" w:hAnsi="Calibri"/>
        </w:rPr>
      </w:pPr>
      <w:r w:rsidRPr="00222084">
        <w:rPr>
          <w:rFonts w:ascii="Calibri" w:hAnsi="Calibri"/>
        </w:rPr>
        <w:t>Lord, you have searched me and known me. Psalm 139:1 (CSB)</w:t>
      </w:r>
    </w:p>
    <w:p w14:paraId="2D51BB21" w14:textId="77777777" w:rsidR="00222084" w:rsidRPr="00222084" w:rsidRDefault="00222084" w:rsidP="00222084">
      <w:pPr>
        <w:spacing w:line="276" w:lineRule="auto"/>
        <w:rPr>
          <w:rFonts w:ascii="Calibri" w:hAnsi="Calibri"/>
        </w:rPr>
      </w:pPr>
    </w:p>
    <w:p w14:paraId="3384B6DB" w14:textId="77777777" w:rsidR="00222084" w:rsidRPr="00222084" w:rsidRDefault="00222084" w:rsidP="00222084">
      <w:pPr>
        <w:spacing w:line="276" w:lineRule="auto"/>
        <w:rPr>
          <w:rFonts w:ascii="Calibri" w:hAnsi="Calibri"/>
        </w:rPr>
      </w:pPr>
      <w:r w:rsidRPr="00222084">
        <w:rPr>
          <w:rFonts w:ascii="Calibri" w:hAnsi="Calibri"/>
        </w:rPr>
        <w:t>You know how troubled I am; you have kept a record of my tears. Psalm 56:6 (GNT)</w:t>
      </w:r>
    </w:p>
    <w:p w14:paraId="0567CF8C" w14:textId="77777777" w:rsidR="00222084" w:rsidRPr="00222084" w:rsidRDefault="00222084" w:rsidP="00222084">
      <w:pPr>
        <w:spacing w:line="276" w:lineRule="auto"/>
        <w:rPr>
          <w:rFonts w:ascii="Calibri" w:hAnsi="Calibri"/>
        </w:rPr>
      </w:pPr>
    </w:p>
    <w:p w14:paraId="7A91D51E" w14:textId="77777777" w:rsidR="00222084" w:rsidRPr="00222084" w:rsidRDefault="00222084" w:rsidP="00222084">
      <w:pPr>
        <w:spacing w:line="276" w:lineRule="auto"/>
        <w:rPr>
          <w:rFonts w:ascii="Calibri" w:hAnsi="Calibri"/>
        </w:rPr>
      </w:pPr>
      <w:r w:rsidRPr="00222084">
        <w:rPr>
          <w:rFonts w:ascii="Calibri" w:hAnsi="Calibri"/>
        </w:rPr>
        <w:t>He heals the brokenhearted and bandages their wounds. Psalm 147:3 (CSB)</w:t>
      </w:r>
    </w:p>
    <w:p w14:paraId="47A9E6FE" w14:textId="77777777" w:rsidR="00222084" w:rsidRPr="00222084" w:rsidRDefault="00222084" w:rsidP="00222084">
      <w:pPr>
        <w:spacing w:line="276" w:lineRule="auto"/>
        <w:rPr>
          <w:rFonts w:ascii="Calibri" w:hAnsi="Calibri"/>
        </w:rPr>
      </w:pPr>
    </w:p>
    <w:p w14:paraId="5C0F8B4B" w14:textId="77777777" w:rsidR="00222084" w:rsidRPr="00222084" w:rsidRDefault="00222084" w:rsidP="00222084">
      <w:pPr>
        <w:spacing w:line="276" w:lineRule="auto"/>
        <w:rPr>
          <w:rFonts w:ascii="Calibri" w:hAnsi="Calibri"/>
        </w:rPr>
      </w:pPr>
      <w:r w:rsidRPr="00222084">
        <w:rPr>
          <w:rFonts w:ascii="Calibri" w:hAnsi="Calibri"/>
        </w:rPr>
        <w:t>…casting all your cares on him, because he cares about you. 1 Peter 5:7 (CSB)</w:t>
      </w:r>
    </w:p>
    <w:p w14:paraId="5B5FA119" w14:textId="77777777" w:rsidR="00222084" w:rsidRPr="00222084" w:rsidRDefault="00222084" w:rsidP="00222084">
      <w:pPr>
        <w:spacing w:line="276" w:lineRule="auto"/>
        <w:rPr>
          <w:rFonts w:ascii="Calibri" w:hAnsi="Calibri"/>
        </w:rPr>
      </w:pPr>
    </w:p>
    <w:p w14:paraId="7EB428A6" w14:textId="77777777" w:rsidR="00222084" w:rsidRPr="00222084" w:rsidRDefault="00222084" w:rsidP="00222084">
      <w:pPr>
        <w:spacing w:line="276" w:lineRule="auto"/>
        <w:rPr>
          <w:rFonts w:ascii="Calibri" w:hAnsi="Calibri"/>
        </w:rPr>
      </w:pPr>
      <w:r w:rsidRPr="00222084">
        <w:rPr>
          <w:rFonts w:ascii="Calibri" w:hAnsi="Calibri"/>
        </w:rPr>
        <w:t>Don’t worry about anything, but in everything, through prayer and petition with thanksgiving, present your requests to God. And the peace of God, which surpasses all understanding, will guard your hearts and minds in Christ Jesus. Philippians 4:6-7 (CSB)</w:t>
      </w:r>
    </w:p>
    <w:p w14:paraId="60887013" w14:textId="77777777" w:rsidR="00222084" w:rsidRPr="00222084" w:rsidRDefault="00222084" w:rsidP="00222084">
      <w:pPr>
        <w:spacing w:line="276" w:lineRule="auto"/>
        <w:rPr>
          <w:rFonts w:ascii="Calibri" w:hAnsi="Calibri"/>
        </w:rPr>
      </w:pPr>
    </w:p>
    <w:p w14:paraId="6D4067D6" w14:textId="3C5C5072" w:rsidR="00222084" w:rsidRPr="00222084" w:rsidRDefault="00222084" w:rsidP="00222084">
      <w:pPr>
        <w:spacing w:line="276" w:lineRule="auto"/>
        <w:rPr>
          <w:rFonts w:ascii="Calibri" w:hAnsi="Calibri"/>
          <w:b/>
          <w:bCs/>
        </w:rPr>
      </w:pPr>
      <w:r w:rsidRPr="00222084">
        <w:rPr>
          <w:rFonts w:ascii="Calibri" w:hAnsi="Calibri"/>
          <w:b/>
          <w:bCs/>
        </w:rPr>
        <w:t>3. God Knows My Needs</w:t>
      </w:r>
      <w:r w:rsidR="00604292">
        <w:rPr>
          <w:rFonts w:ascii="Calibri" w:hAnsi="Calibri"/>
          <w:b/>
          <w:bCs/>
        </w:rPr>
        <w:t>.</w:t>
      </w:r>
    </w:p>
    <w:p w14:paraId="5ADC5BE6" w14:textId="77777777" w:rsidR="00222084" w:rsidRPr="00222084" w:rsidRDefault="00222084" w:rsidP="00222084">
      <w:pPr>
        <w:spacing w:line="276" w:lineRule="auto"/>
        <w:rPr>
          <w:rFonts w:ascii="Calibri" w:hAnsi="Calibri"/>
        </w:rPr>
      </w:pPr>
    </w:p>
    <w:p w14:paraId="52BE7AC5" w14:textId="77777777" w:rsidR="00222084" w:rsidRPr="00222084" w:rsidRDefault="00222084" w:rsidP="00222084">
      <w:pPr>
        <w:spacing w:line="276" w:lineRule="auto"/>
        <w:rPr>
          <w:rFonts w:ascii="Calibri" w:hAnsi="Calibri"/>
        </w:rPr>
      </w:pPr>
      <w:r w:rsidRPr="00222084">
        <w:rPr>
          <w:rFonts w:ascii="Calibri" w:hAnsi="Calibri"/>
        </w:rPr>
        <w:t>And my God will supply every need of yours according to his riches in glory in Christ Jesus. Philippians 4:19 (ESV)</w:t>
      </w:r>
    </w:p>
    <w:p w14:paraId="7078A6D7" w14:textId="77777777" w:rsidR="00222084" w:rsidRPr="00222084" w:rsidRDefault="00222084" w:rsidP="00222084">
      <w:pPr>
        <w:spacing w:line="276" w:lineRule="auto"/>
        <w:rPr>
          <w:rFonts w:ascii="Calibri" w:hAnsi="Calibri"/>
        </w:rPr>
      </w:pPr>
    </w:p>
    <w:p w14:paraId="5FA566B0" w14:textId="77777777" w:rsidR="00222084" w:rsidRPr="00222084" w:rsidRDefault="00222084" w:rsidP="00222084">
      <w:pPr>
        <w:spacing w:line="276" w:lineRule="auto"/>
        <w:rPr>
          <w:rFonts w:ascii="Calibri" w:hAnsi="Calibri"/>
        </w:rPr>
      </w:pPr>
      <w:r w:rsidRPr="00222084">
        <w:rPr>
          <w:rFonts w:ascii="Calibri" w:hAnsi="Calibri"/>
        </w:rPr>
        <w:lastRenderedPageBreak/>
        <w:t>For everyone who asks receives, and the one who seeks finds, and to the one who knocks, the door will be opened. Who among you, if his son asks him for bread, will give him a stone? Matthew 7:8-9 (CSB)</w:t>
      </w:r>
    </w:p>
    <w:p w14:paraId="67614D05" w14:textId="77777777" w:rsidR="00222084" w:rsidRPr="00222084" w:rsidRDefault="00222084" w:rsidP="00222084">
      <w:pPr>
        <w:spacing w:line="276" w:lineRule="auto"/>
        <w:rPr>
          <w:rFonts w:ascii="Calibri" w:hAnsi="Calibri"/>
        </w:rPr>
      </w:pPr>
    </w:p>
    <w:p w14:paraId="1AD4A5EA" w14:textId="3C87010D" w:rsidR="00222084" w:rsidRPr="00222084" w:rsidRDefault="00222084" w:rsidP="00222084">
      <w:pPr>
        <w:spacing w:line="276" w:lineRule="auto"/>
        <w:rPr>
          <w:rFonts w:ascii="Calibri" w:hAnsi="Calibri"/>
          <w:b/>
          <w:bCs/>
        </w:rPr>
      </w:pPr>
      <w:r w:rsidRPr="00222084">
        <w:rPr>
          <w:rFonts w:ascii="Calibri" w:hAnsi="Calibri"/>
          <w:b/>
          <w:bCs/>
        </w:rPr>
        <w:t>4. God Knows My Future</w:t>
      </w:r>
      <w:r w:rsidR="00604292">
        <w:rPr>
          <w:rFonts w:ascii="Calibri" w:hAnsi="Calibri"/>
          <w:b/>
          <w:bCs/>
        </w:rPr>
        <w:t>.</w:t>
      </w:r>
    </w:p>
    <w:p w14:paraId="6AEDC777" w14:textId="77777777" w:rsidR="00222084" w:rsidRPr="00222084" w:rsidRDefault="00222084" w:rsidP="00222084">
      <w:pPr>
        <w:spacing w:line="276" w:lineRule="auto"/>
        <w:rPr>
          <w:rFonts w:ascii="Calibri" w:hAnsi="Calibri"/>
        </w:rPr>
      </w:pPr>
    </w:p>
    <w:p w14:paraId="3F0A08AE" w14:textId="77777777" w:rsidR="00222084" w:rsidRPr="00222084" w:rsidRDefault="00222084" w:rsidP="00222084">
      <w:pPr>
        <w:spacing w:line="276" w:lineRule="auto"/>
        <w:rPr>
          <w:rFonts w:ascii="Calibri" w:hAnsi="Calibri"/>
        </w:rPr>
      </w:pPr>
      <w:r w:rsidRPr="00222084">
        <w:rPr>
          <w:rFonts w:ascii="Calibri" w:hAnsi="Calibri"/>
        </w:rPr>
        <w:t>Your eyes saw me when I was formless; all my days were written in your book and planned before a single one of them began. Psalm 139:16 (NLT)</w:t>
      </w:r>
    </w:p>
    <w:p w14:paraId="7EFBDD24" w14:textId="77777777" w:rsidR="00222084" w:rsidRPr="00222084" w:rsidRDefault="00222084" w:rsidP="00222084">
      <w:pPr>
        <w:spacing w:line="276" w:lineRule="auto"/>
        <w:rPr>
          <w:rFonts w:ascii="Calibri" w:hAnsi="Calibri"/>
        </w:rPr>
      </w:pPr>
    </w:p>
    <w:p w14:paraId="1F5F976E" w14:textId="77777777" w:rsidR="00222084" w:rsidRPr="00222084" w:rsidRDefault="00222084" w:rsidP="00222084">
      <w:pPr>
        <w:spacing w:line="276" w:lineRule="auto"/>
        <w:rPr>
          <w:rFonts w:ascii="Calibri" w:hAnsi="Calibri"/>
        </w:rPr>
      </w:pPr>
      <w:r w:rsidRPr="00222084">
        <w:rPr>
          <w:rFonts w:ascii="Calibri" w:hAnsi="Calibri"/>
        </w:rPr>
        <w:t>For I know the plans I have for you”—this is the Lord’s declaration</w:t>
      </w:r>
      <w:proofErr w:type="gramStart"/>
      <w:r w:rsidRPr="00222084">
        <w:rPr>
          <w:rFonts w:ascii="Calibri" w:hAnsi="Calibri"/>
        </w:rPr>
        <w:t>—“</w:t>
      </w:r>
      <w:proofErr w:type="gramEnd"/>
      <w:r w:rsidRPr="00222084">
        <w:rPr>
          <w:rFonts w:ascii="Calibri" w:hAnsi="Calibri"/>
        </w:rPr>
        <w:t>plans for your well-being, not for disaster, to give you a future and a hope.” Jeremiah 29:11 (NIV)</w:t>
      </w:r>
    </w:p>
    <w:p w14:paraId="3141196C" w14:textId="77777777" w:rsidR="00222084" w:rsidRPr="00222084" w:rsidRDefault="00222084" w:rsidP="00222084">
      <w:pPr>
        <w:spacing w:line="276" w:lineRule="auto"/>
        <w:rPr>
          <w:rFonts w:ascii="Calibri" w:hAnsi="Calibri"/>
        </w:rPr>
      </w:pPr>
    </w:p>
    <w:p w14:paraId="2979227F" w14:textId="77777777" w:rsidR="00222084" w:rsidRPr="00222084" w:rsidRDefault="00222084" w:rsidP="00222084">
      <w:pPr>
        <w:spacing w:line="276" w:lineRule="auto"/>
        <w:rPr>
          <w:rFonts w:ascii="Calibri" w:hAnsi="Calibri"/>
        </w:rPr>
      </w:pPr>
      <w:r w:rsidRPr="00222084">
        <w:rPr>
          <w:rFonts w:ascii="Calibri" w:hAnsi="Calibri"/>
        </w:rPr>
        <w:t>For we are his workmanship, created in Christ Jesus for good works, which God prepared ahead of time for us to do. Ephesians 2:10 (CSB)</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7FA7B" w14:textId="77777777" w:rsidR="009900BB" w:rsidRDefault="009900BB">
      <w:r>
        <w:separator/>
      </w:r>
    </w:p>
  </w:endnote>
  <w:endnote w:type="continuationSeparator" w:id="0">
    <w:p w14:paraId="1DE02DC4" w14:textId="77777777" w:rsidR="009900BB" w:rsidRDefault="009900BB">
      <w:r>
        <w:continuationSeparator/>
      </w:r>
    </w:p>
  </w:endnote>
  <w:endnote w:type="continuationNotice" w:id="1">
    <w:p w14:paraId="43600C7A" w14:textId="77777777" w:rsidR="009900BB" w:rsidRDefault="009900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4E481" w14:textId="77777777" w:rsidR="0070267B" w:rsidRDefault="00702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7616AEA0" w:rsidR="000D064C" w:rsidRPr="00E001F4" w:rsidRDefault="00A11D21" w:rsidP="00A11D21">
    <w:pPr>
      <w:pStyle w:val="Footer"/>
      <w:rPr>
        <w:rFonts w:ascii="Calibri" w:hAnsi="Calibri"/>
      </w:rPr>
    </w:pPr>
    <w:r>
      <w:rPr>
        <w:rFonts w:ascii="Calibri" w:hAnsi="Calibri"/>
        <w:b/>
        <w:bCs/>
      </w:rPr>
      <w:tab/>
    </w:r>
    <w:proofErr w:type="spellStart"/>
    <w:r w:rsidR="00222084">
      <w:rPr>
        <w:rFonts w:ascii="Calibri" w:hAnsi="Calibri"/>
        <w:b/>
        <w:bCs/>
      </w:rPr>
      <w:t>unCERTAIN</w:t>
    </w:r>
    <w:proofErr w:type="spellEnd"/>
    <w:r w:rsidR="000D064C" w:rsidRPr="00E001F4">
      <w:rPr>
        <w:rFonts w:ascii="Calibri" w:hAnsi="Calibri"/>
        <w:b/>
        <w:bCs/>
      </w:rPr>
      <w:t>—</w:t>
    </w:r>
    <w:r w:rsidR="00222084">
      <w:rPr>
        <w:rFonts w:ascii="Calibri" w:hAnsi="Calibri"/>
        <w:b/>
        <w:bCs/>
      </w:rPr>
      <w:t>God Knows What I Don’t</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35FE4" w14:textId="77777777" w:rsidR="0070267B" w:rsidRDefault="00702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199BD" w14:textId="77777777" w:rsidR="009900BB" w:rsidRDefault="009900BB">
      <w:r>
        <w:separator/>
      </w:r>
    </w:p>
  </w:footnote>
  <w:footnote w:type="continuationSeparator" w:id="0">
    <w:p w14:paraId="02D1E974" w14:textId="77777777" w:rsidR="009900BB" w:rsidRDefault="009900BB">
      <w:r>
        <w:continuationSeparator/>
      </w:r>
    </w:p>
  </w:footnote>
  <w:footnote w:type="continuationNotice" w:id="1">
    <w:p w14:paraId="7319302A" w14:textId="77777777" w:rsidR="009900BB" w:rsidRDefault="009900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732B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3BD3"/>
    <w:rsid w:val="001A4038"/>
    <w:rsid w:val="001C6DAF"/>
    <w:rsid w:val="001E3993"/>
    <w:rsid w:val="001F2E97"/>
    <w:rsid w:val="001F736C"/>
    <w:rsid w:val="00222084"/>
    <w:rsid w:val="002252B6"/>
    <w:rsid w:val="002255D9"/>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7235"/>
    <w:rsid w:val="003351DD"/>
    <w:rsid w:val="003360D2"/>
    <w:rsid w:val="0034188B"/>
    <w:rsid w:val="00346C31"/>
    <w:rsid w:val="003476A5"/>
    <w:rsid w:val="003749C4"/>
    <w:rsid w:val="00382D95"/>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549F8"/>
    <w:rsid w:val="004816A2"/>
    <w:rsid w:val="004A349B"/>
    <w:rsid w:val="004A73C5"/>
    <w:rsid w:val="004B25B5"/>
    <w:rsid w:val="004C3050"/>
    <w:rsid w:val="004C5E5A"/>
    <w:rsid w:val="004D1C32"/>
    <w:rsid w:val="004E7372"/>
    <w:rsid w:val="00504A84"/>
    <w:rsid w:val="005135BB"/>
    <w:rsid w:val="00514E43"/>
    <w:rsid w:val="005250E7"/>
    <w:rsid w:val="00554E4A"/>
    <w:rsid w:val="00565197"/>
    <w:rsid w:val="0057422B"/>
    <w:rsid w:val="00582FFE"/>
    <w:rsid w:val="00585F84"/>
    <w:rsid w:val="005922EB"/>
    <w:rsid w:val="005B2103"/>
    <w:rsid w:val="005B43AA"/>
    <w:rsid w:val="005B5A7B"/>
    <w:rsid w:val="005C25AD"/>
    <w:rsid w:val="005D45B6"/>
    <w:rsid w:val="005E1B8C"/>
    <w:rsid w:val="005E3D64"/>
    <w:rsid w:val="005E7A87"/>
    <w:rsid w:val="00604292"/>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4F39"/>
    <w:rsid w:val="006E77E6"/>
    <w:rsid w:val="0070267B"/>
    <w:rsid w:val="00702914"/>
    <w:rsid w:val="007630E7"/>
    <w:rsid w:val="00791189"/>
    <w:rsid w:val="007960BA"/>
    <w:rsid w:val="007A6325"/>
    <w:rsid w:val="007C5C95"/>
    <w:rsid w:val="007E1319"/>
    <w:rsid w:val="007F5E3F"/>
    <w:rsid w:val="008073BF"/>
    <w:rsid w:val="008356BD"/>
    <w:rsid w:val="0084063F"/>
    <w:rsid w:val="00861BBA"/>
    <w:rsid w:val="00866B7A"/>
    <w:rsid w:val="00870C4A"/>
    <w:rsid w:val="00872B1A"/>
    <w:rsid w:val="00873D30"/>
    <w:rsid w:val="00890144"/>
    <w:rsid w:val="00894E92"/>
    <w:rsid w:val="00895E2E"/>
    <w:rsid w:val="008B653B"/>
    <w:rsid w:val="008C653F"/>
    <w:rsid w:val="008C6573"/>
    <w:rsid w:val="008D3643"/>
    <w:rsid w:val="00907C7C"/>
    <w:rsid w:val="0091120A"/>
    <w:rsid w:val="00911AC1"/>
    <w:rsid w:val="00915AB5"/>
    <w:rsid w:val="009175B4"/>
    <w:rsid w:val="00923C10"/>
    <w:rsid w:val="00937628"/>
    <w:rsid w:val="009417A7"/>
    <w:rsid w:val="00951E3F"/>
    <w:rsid w:val="00956D2C"/>
    <w:rsid w:val="00963031"/>
    <w:rsid w:val="00972B7A"/>
    <w:rsid w:val="009900BB"/>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3591"/>
    <w:rsid w:val="00A93495"/>
    <w:rsid w:val="00AA5ED6"/>
    <w:rsid w:val="00AB12C5"/>
    <w:rsid w:val="00AC1B83"/>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67DA9"/>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22EE5"/>
    <w:rsid w:val="00D3614E"/>
    <w:rsid w:val="00D44685"/>
    <w:rsid w:val="00D570D6"/>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AE0"/>
    <w:rsid w:val="00E667AB"/>
    <w:rsid w:val="00E75A9B"/>
    <w:rsid w:val="00E80CE9"/>
    <w:rsid w:val="00E91EAD"/>
    <w:rsid w:val="00ED0AA7"/>
    <w:rsid w:val="00EF1491"/>
    <w:rsid w:val="00EF1DC2"/>
    <w:rsid w:val="00F07ABA"/>
    <w:rsid w:val="00F110E3"/>
    <w:rsid w:val="00F152F0"/>
    <w:rsid w:val="00F31FAF"/>
    <w:rsid w:val="00F3234E"/>
    <w:rsid w:val="00F36CB1"/>
    <w:rsid w:val="00F37FD7"/>
    <w:rsid w:val="00F417EF"/>
    <w:rsid w:val="00F47752"/>
    <w:rsid w:val="00F81C0F"/>
    <w:rsid w:val="00F9296D"/>
    <w:rsid w:val="00FA4B6D"/>
    <w:rsid w:val="00FB290F"/>
    <w:rsid w:val="00FC473F"/>
    <w:rsid w:val="00FE4454"/>
    <w:rsid w:val="00FF1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53</TotalTime>
  <Pages>14</Pages>
  <Words>4252</Words>
  <Characters>24239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28435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5</cp:revision>
  <cp:lastPrinted>2022-12-07T18:00:00Z</cp:lastPrinted>
  <dcterms:created xsi:type="dcterms:W3CDTF">2023-01-30T17:04:00Z</dcterms:created>
  <dcterms:modified xsi:type="dcterms:W3CDTF">2023-01-31T21:26:00Z</dcterms:modified>
  <cp:category/>
</cp:coreProperties>
</file>